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9D80F0" w14:textId="77777777" w:rsidR="000675D6" w:rsidRPr="000675D6" w:rsidRDefault="000675D6" w:rsidP="000675D6">
      <w:pPr>
        <w:rPr>
          <w:rFonts w:ascii="Helvetica" w:hAnsi="Helvetica"/>
          <w:b/>
          <w:bCs/>
          <w:sz w:val="54"/>
          <w:szCs w:val="54"/>
        </w:rPr>
      </w:pPr>
      <w:r w:rsidRPr="000675D6">
        <w:rPr>
          <w:rFonts w:ascii="Helvetica" w:hAnsi="Helvetica"/>
          <w:b/>
          <w:bCs/>
          <w:sz w:val="54"/>
          <w:szCs w:val="54"/>
        </w:rPr>
        <w:t>Slow Cooker Salsa Beef</w:t>
      </w:r>
    </w:p>
    <w:p w14:paraId="724362D6" w14:textId="77777777" w:rsidR="00DB4046" w:rsidRDefault="00DB4046" w:rsidP="00993AA6">
      <w:pPr>
        <w:rPr>
          <w:rFonts w:ascii="Helvetica" w:hAnsi="Helvetica"/>
          <w:sz w:val="27"/>
          <w:szCs w:val="27"/>
        </w:rPr>
      </w:pPr>
    </w:p>
    <w:p w14:paraId="7BC2C459" w14:textId="77777777" w:rsidR="003B04E6" w:rsidRDefault="003B04E6" w:rsidP="003B04E6">
      <w:pPr>
        <w:rPr>
          <w:rFonts w:ascii="Helvetica" w:hAnsi="Helvetica"/>
          <w:sz w:val="27"/>
          <w:szCs w:val="27"/>
        </w:rPr>
      </w:pPr>
      <w:r w:rsidRPr="003B04E6">
        <w:rPr>
          <w:rFonts w:ascii="Helvetica" w:hAnsi="Helvetica"/>
          <w:sz w:val="27"/>
          <w:szCs w:val="27"/>
        </w:rPr>
        <w:t xml:space="preserve">This </w:t>
      </w:r>
      <w:r w:rsidRPr="003B04E6">
        <w:rPr>
          <w:rFonts w:ascii="Helvetica" w:hAnsi="Helvetica"/>
          <w:b/>
          <w:bCs/>
          <w:sz w:val="27"/>
          <w:szCs w:val="27"/>
        </w:rPr>
        <w:t>Slow Cooker Salsa Beef</w:t>
      </w:r>
      <w:r w:rsidRPr="003B04E6">
        <w:rPr>
          <w:rFonts w:ascii="Helvetica" w:hAnsi="Helvetica"/>
          <w:sz w:val="27"/>
          <w:szCs w:val="27"/>
        </w:rPr>
        <w:t xml:space="preserve"> is a weeknight lifesaver that’s equal parts hearty, flavorful, and hands-off. Just a handful of ingredients—including ground beef, onions, bell peppers, and bold seasonings—come together in the slow cooker for a dish that practically makes itself. Stir in your favorite jar of </w:t>
      </w:r>
      <w:r w:rsidRPr="003B04E6">
        <w:rPr>
          <w:rFonts w:ascii="Helvetica" w:hAnsi="Helvetica"/>
          <w:b/>
          <w:bCs/>
          <w:sz w:val="27"/>
          <w:szCs w:val="27"/>
        </w:rPr>
        <w:t>El Picante salsa</w:t>
      </w:r>
      <w:r w:rsidRPr="003B04E6">
        <w:rPr>
          <w:rFonts w:ascii="Helvetica" w:hAnsi="Helvetica"/>
          <w:sz w:val="27"/>
          <w:szCs w:val="27"/>
        </w:rPr>
        <w:t>, and let the flavors simmer all day into a saucy, savory blend with just the right amount of kick.</w:t>
      </w:r>
    </w:p>
    <w:p w14:paraId="018AC7EE" w14:textId="77777777" w:rsidR="003B04E6" w:rsidRPr="003B04E6" w:rsidRDefault="003B04E6" w:rsidP="003B04E6">
      <w:pPr>
        <w:rPr>
          <w:rFonts w:ascii="Helvetica" w:hAnsi="Helvetica"/>
          <w:sz w:val="27"/>
          <w:szCs w:val="27"/>
        </w:rPr>
      </w:pPr>
    </w:p>
    <w:p w14:paraId="79F385F6" w14:textId="77777777" w:rsidR="003B04E6" w:rsidRDefault="003B04E6" w:rsidP="003B04E6">
      <w:pPr>
        <w:rPr>
          <w:rFonts w:ascii="Helvetica" w:hAnsi="Helvetica"/>
          <w:sz w:val="27"/>
          <w:szCs w:val="27"/>
        </w:rPr>
      </w:pPr>
      <w:r w:rsidRPr="003B04E6">
        <w:rPr>
          <w:rFonts w:ascii="Helvetica" w:hAnsi="Helvetica"/>
          <w:sz w:val="27"/>
          <w:szCs w:val="27"/>
        </w:rPr>
        <w:t xml:space="preserve">What makes this recipe stand out is the use of </w:t>
      </w:r>
      <w:r w:rsidRPr="003B04E6">
        <w:rPr>
          <w:rFonts w:ascii="Helvetica" w:hAnsi="Helvetica"/>
          <w:b/>
          <w:bCs/>
          <w:sz w:val="27"/>
          <w:szCs w:val="27"/>
        </w:rPr>
        <w:t>El Picante salsa</w:t>
      </w:r>
      <w:r w:rsidRPr="003B04E6">
        <w:rPr>
          <w:rFonts w:ascii="Helvetica" w:hAnsi="Helvetica"/>
          <w:sz w:val="27"/>
          <w:szCs w:val="27"/>
        </w:rPr>
        <w:t>, which brings fresh, all-natural flavor and balanced heat to every bite. Whether you go with the classic All Natural, the fiery Diablo, or the bright Verde, your choice of salsa instantly upgrades this simple dish. Serve it in bowls with rice, pile it into taco shells, or spoon it over baked potatoes—however you plate it, this beef is full of flavor and endlessly versatile.</w:t>
      </w:r>
    </w:p>
    <w:p w14:paraId="4E4C4708" w14:textId="77777777" w:rsidR="003B04E6" w:rsidRPr="003B04E6" w:rsidRDefault="003B04E6" w:rsidP="003B04E6">
      <w:pPr>
        <w:rPr>
          <w:rFonts w:ascii="Helvetica" w:hAnsi="Helvetica"/>
          <w:sz w:val="27"/>
          <w:szCs w:val="27"/>
        </w:rPr>
      </w:pPr>
    </w:p>
    <w:p w14:paraId="0E672355" w14:textId="77777777" w:rsidR="003B04E6" w:rsidRPr="003B04E6" w:rsidRDefault="003B04E6" w:rsidP="003B04E6">
      <w:pPr>
        <w:rPr>
          <w:rFonts w:ascii="Helvetica" w:hAnsi="Helvetica"/>
          <w:sz w:val="27"/>
          <w:szCs w:val="27"/>
        </w:rPr>
      </w:pPr>
      <w:r w:rsidRPr="003B04E6">
        <w:rPr>
          <w:rFonts w:ascii="Helvetica" w:hAnsi="Helvetica"/>
          <w:sz w:val="27"/>
          <w:szCs w:val="27"/>
        </w:rPr>
        <w:t>Perfect for family dinners, meal prep, or even casual entertaining, this dish offers comfort food satisfaction with minimal effort. Bonus: it works just as well on the stovetop if you’re short on time but still want something delicious.</w:t>
      </w:r>
    </w:p>
    <w:p w14:paraId="19EA42D3" w14:textId="77777777" w:rsidR="003B04E6" w:rsidRDefault="003B04E6" w:rsidP="00993AA6">
      <w:pPr>
        <w:rPr>
          <w:rFonts w:ascii="Helvetica" w:hAnsi="Helvetica"/>
          <w:sz w:val="27"/>
          <w:szCs w:val="27"/>
        </w:rPr>
      </w:pPr>
    </w:p>
    <w:p w14:paraId="1F9C943C" w14:textId="77777777" w:rsidR="00811432" w:rsidRDefault="00811432" w:rsidP="00616F89">
      <w:pPr>
        <w:rPr>
          <w:rFonts w:ascii="Helvetica" w:hAnsi="Helvetica"/>
          <w:b/>
          <w:bCs/>
          <w:sz w:val="54"/>
          <w:szCs w:val="54"/>
        </w:rPr>
      </w:pPr>
    </w:p>
    <w:p w14:paraId="1B6F3A72" w14:textId="50EC9592" w:rsidR="00616F89" w:rsidRDefault="000675D6" w:rsidP="00AA197E">
      <w:pPr>
        <w:spacing w:before="100" w:beforeAutospacing="1" w:after="100" w:afterAutospacing="1" w:line="648" w:lineRule="atLeast"/>
        <w:outlineLvl w:val="1"/>
        <w:rPr>
          <w:rFonts w:ascii="Helvetica" w:hAnsi="Helvetica"/>
          <w:b/>
          <w:bCs/>
          <w:sz w:val="54"/>
          <w:szCs w:val="54"/>
        </w:rPr>
      </w:pPr>
      <w:r>
        <w:rPr>
          <w:rFonts w:ascii="Helvetica" w:hAnsi="Helvetica"/>
          <w:b/>
          <w:bCs/>
          <w:noProof/>
          <w:sz w:val="54"/>
          <w:szCs w:val="54"/>
        </w:rPr>
        <w:drawing>
          <wp:inline distT="0" distB="0" distL="0" distR="0" wp14:anchorId="1F32F5CE" wp14:editId="761086A6">
            <wp:extent cx="1990928" cy="2986391"/>
            <wp:effectExtent l="0" t="0" r="3175" b="0"/>
            <wp:docPr id="386647163" name="Picture 1" descr="A bowl of food with sauce and f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647163" name="Picture 1" descr="A bowl of food with sauce and fork&#10;&#10;AI-generated content may be incorrect."/>
                    <pic:cNvPicPr/>
                  </pic:nvPicPr>
                  <pic:blipFill>
                    <a:blip r:embed="rId6"/>
                    <a:stretch>
                      <a:fillRect/>
                    </a:stretch>
                  </pic:blipFill>
                  <pic:spPr>
                    <a:xfrm>
                      <a:off x="0" y="0"/>
                      <a:ext cx="2028960" cy="3043439"/>
                    </a:xfrm>
                    <a:prstGeom prst="rect">
                      <a:avLst/>
                    </a:prstGeom>
                  </pic:spPr>
                </pic:pic>
              </a:graphicData>
            </a:graphic>
          </wp:inline>
        </w:drawing>
      </w:r>
    </w:p>
    <w:p w14:paraId="320B9427" w14:textId="77777777" w:rsidR="000A2D0C" w:rsidRDefault="000A2D0C" w:rsidP="00426754">
      <w:pPr>
        <w:rPr>
          <w:b/>
          <w:bCs/>
          <w:sz w:val="32"/>
          <w:szCs w:val="32"/>
        </w:rPr>
      </w:pPr>
    </w:p>
    <w:p w14:paraId="2665B9EB" w14:textId="77777777" w:rsidR="000A2D0C" w:rsidRDefault="000A2D0C" w:rsidP="000A2D0C">
      <w:pPr>
        <w:spacing w:line="405" w:lineRule="atLeast"/>
        <w:rPr>
          <w:rFonts w:ascii="Helvetica" w:hAnsi="Helvetica"/>
          <w:b/>
          <w:bCs/>
          <w:sz w:val="27"/>
          <w:szCs w:val="27"/>
        </w:rPr>
      </w:pPr>
      <w:r>
        <w:rPr>
          <w:rFonts w:ascii="Helvetica" w:hAnsi="Helvetica"/>
          <w:b/>
          <w:bCs/>
          <w:sz w:val="27"/>
          <w:szCs w:val="27"/>
        </w:rPr>
        <w:t>Prep Time:</w:t>
      </w:r>
    </w:p>
    <w:p w14:paraId="72D1678B" w14:textId="1BB72436" w:rsidR="000A2D0C" w:rsidRDefault="000675D6" w:rsidP="000A2D0C">
      <w:pPr>
        <w:rPr>
          <w:rFonts w:ascii="Helvetica" w:hAnsi="Helvetica"/>
          <w:sz w:val="27"/>
          <w:szCs w:val="27"/>
        </w:rPr>
      </w:pPr>
      <w:r>
        <w:rPr>
          <w:rFonts w:ascii="Helvetica" w:hAnsi="Helvetica"/>
          <w:sz w:val="27"/>
          <w:szCs w:val="27"/>
        </w:rPr>
        <w:t>10</w:t>
      </w:r>
      <w:r w:rsidR="000A2D0C">
        <w:rPr>
          <w:rFonts w:ascii="Helvetica" w:hAnsi="Helvetica"/>
          <w:sz w:val="27"/>
          <w:szCs w:val="27"/>
        </w:rPr>
        <w:t xml:space="preserve"> mins</w:t>
      </w:r>
    </w:p>
    <w:p w14:paraId="11172D8A" w14:textId="77777777" w:rsidR="000A2D0C" w:rsidRDefault="000A2D0C" w:rsidP="000A2D0C">
      <w:pPr>
        <w:rPr>
          <w:rFonts w:ascii="Helvetica" w:hAnsi="Helvetica"/>
          <w:b/>
          <w:bCs/>
          <w:sz w:val="27"/>
          <w:szCs w:val="27"/>
        </w:rPr>
      </w:pPr>
    </w:p>
    <w:p w14:paraId="64873728" w14:textId="667E29D1" w:rsidR="000A2D0C" w:rsidRPr="000A2D0C" w:rsidRDefault="000A2D0C" w:rsidP="000A2D0C">
      <w:pPr>
        <w:rPr>
          <w:rFonts w:ascii="Helvetica" w:hAnsi="Helvetica"/>
          <w:sz w:val="27"/>
          <w:szCs w:val="27"/>
        </w:rPr>
      </w:pPr>
      <w:r>
        <w:rPr>
          <w:rFonts w:ascii="Helvetica" w:hAnsi="Helvetica"/>
          <w:b/>
          <w:bCs/>
          <w:sz w:val="27"/>
          <w:szCs w:val="27"/>
        </w:rPr>
        <w:t>Cook Time:</w:t>
      </w:r>
    </w:p>
    <w:p w14:paraId="502CF3B2" w14:textId="5AA22EEB" w:rsidR="00DB4046" w:rsidRDefault="000675D6" w:rsidP="00DB4046">
      <w:pPr>
        <w:rPr>
          <w:rFonts w:ascii="Helvetica" w:hAnsi="Helvetica"/>
          <w:sz w:val="27"/>
          <w:szCs w:val="27"/>
        </w:rPr>
      </w:pPr>
      <w:r>
        <w:rPr>
          <w:rFonts w:ascii="Helvetica" w:hAnsi="Helvetica"/>
          <w:sz w:val="27"/>
          <w:szCs w:val="27"/>
        </w:rPr>
        <w:t xml:space="preserve">8 </w:t>
      </w:r>
      <w:proofErr w:type="spellStart"/>
      <w:r>
        <w:rPr>
          <w:rFonts w:ascii="Helvetica" w:hAnsi="Helvetica"/>
          <w:sz w:val="27"/>
          <w:szCs w:val="27"/>
        </w:rPr>
        <w:t>hrs</w:t>
      </w:r>
      <w:proofErr w:type="spellEnd"/>
    </w:p>
    <w:p w14:paraId="082C40C8" w14:textId="77777777" w:rsidR="000A2D0C" w:rsidRDefault="000A2D0C" w:rsidP="000A2D0C">
      <w:pPr>
        <w:spacing w:line="405" w:lineRule="atLeast"/>
        <w:rPr>
          <w:rFonts w:ascii="Helvetica" w:hAnsi="Helvetica"/>
          <w:b/>
          <w:bCs/>
          <w:sz w:val="27"/>
          <w:szCs w:val="27"/>
        </w:rPr>
      </w:pPr>
    </w:p>
    <w:p w14:paraId="0CD91ADC" w14:textId="413ACF37" w:rsidR="000A2D0C" w:rsidRDefault="000A2D0C" w:rsidP="000A2D0C">
      <w:pPr>
        <w:spacing w:line="405" w:lineRule="atLeast"/>
        <w:rPr>
          <w:rFonts w:ascii="Helvetica" w:hAnsi="Helvetica"/>
          <w:b/>
          <w:bCs/>
          <w:sz w:val="27"/>
          <w:szCs w:val="27"/>
        </w:rPr>
      </w:pPr>
      <w:r>
        <w:rPr>
          <w:rFonts w:ascii="Helvetica" w:hAnsi="Helvetica"/>
          <w:b/>
          <w:bCs/>
          <w:sz w:val="27"/>
          <w:szCs w:val="27"/>
        </w:rPr>
        <w:t>Total Time:</w:t>
      </w:r>
    </w:p>
    <w:p w14:paraId="15A27A7B" w14:textId="3BDB4685" w:rsidR="00DB4046" w:rsidRDefault="000675D6" w:rsidP="00DB4046">
      <w:pPr>
        <w:rPr>
          <w:rFonts w:ascii="Helvetica" w:hAnsi="Helvetica"/>
          <w:sz w:val="27"/>
          <w:szCs w:val="27"/>
        </w:rPr>
      </w:pPr>
      <w:r>
        <w:rPr>
          <w:rFonts w:ascii="Helvetica" w:hAnsi="Helvetica"/>
          <w:sz w:val="27"/>
          <w:szCs w:val="27"/>
        </w:rPr>
        <w:t xml:space="preserve">8 </w:t>
      </w:r>
      <w:proofErr w:type="spellStart"/>
      <w:r>
        <w:rPr>
          <w:rFonts w:ascii="Helvetica" w:hAnsi="Helvetica"/>
          <w:sz w:val="27"/>
          <w:szCs w:val="27"/>
        </w:rPr>
        <w:t>hrs</w:t>
      </w:r>
      <w:proofErr w:type="spellEnd"/>
      <w:r>
        <w:rPr>
          <w:rFonts w:ascii="Helvetica" w:hAnsi="Helvetica"/>
          <w:sz w:val="27"/>
          <w:szCs w:val="27"/>
        </w:rPr>
        <w:t xml:space="preserve"> 10 min</w:t>
      </w:r>
    </w:p>
    <w:p w14:paraId="7FE83226" w14:textId="15416D6B" w:rsidR="000A2D0C" w:rsidRDefault="000A2D0C" w:rsidP="000A2D0C">
      <w:pPr>
        <w:rPr>
          <w:rFonts w:ascii="Helvetica" w:hAnsi="Helvetica"/>
          <w:sz w:val="27"/>
          <w:szCs w:val="27"/>
        </w:rPr>
      </w:pPr>
    </w:p>
    <w:p w14:paraId="27AAE869" w14:textId="77777777" w:rsidR="000A2D0C" w:rsidRDefault="000A2D0C" w:rsidP="000A2D0C">
      <w:pPr>
        <w:spacing w:line="405" w:lineRule="atLeast"/>
        <w:rPr>
          <w:rFonts w:ascii="Helvetica" w:hAnsi="Helvetica"/>
          <w:b/>
          <w:bCs/>
          <w:sz w:val="27"/>
          <w:szCs w:val="27"/>
        </w:rPr>
      </w:pPr>
    </w:p>
    <w:p w14:paraId="09D8DFE8" w14:textId="24BDFD4B" w:rsidR="000A2D0C" w:rsidRDefault="000A2D0C" w:rsidP="000A2D0C">
      <w:pPr>
        <w:spacing w:line="405" w:lineRule="atLeast"/>
        <w:rPr>
          <w:rFonts w:ascii="Helvetica" w:hAnsi="Helvetica"/>
          <w:b/>
          <w:bCs/>
          <w:sz w:val="27"/>
          <w:szCs w:val="27"/>
        </w:rPr>
      </w:pPr>
      <w:r>
        <w:rPr>
          <w:rFonts w:ascii="Helvetica" w:hAnsi="Helvetica"/>
          <w:b/>
          <w:bCs/>
          <w:sz w:val="27"/>
          <w:szCs w:val="27"/>
        </w:rPr>
        <w:t>Servings:</w:t>
      </w:r>
    </w:p>
    <w:p w14:paraId="601283BF" w14:textId="77777777" w:rsidR="000A2D0C" w:rsidRDefault="000A2D0C" w:rsidP="000A2D0C">
      <w:pPr>
        <w:rPr>
          <w:rFonts w:ascii="Helvetica" w:hAnsi="Helvetica"/>
          <w:sz w:val="27"/>
          <w:szCs w:val="27"/>
        </w:rPr>
      </w:pPr>
      <w:r>
        <w:rPr>
          <w:rFonts w:ascii="Helvetica" w:hAnsi="Helvetica"/>
          <w:sz w:val="27"/>
          <w:szCs w:val="27"/>
        </w:rPr>
        <w:t>4</w:t>
      </w:r>
    </w:p>
    <w:p w14:paraId="3BC30D56" w14:textId="6174EDC7" w:rsidR="000A2D0C" w:rsidRDefault="000A2D0C" w:rsidP="000A2D0C">
      <w:pPr>
        <w:spacing w:before="100" w:beforeAutospacing="1" w:after="100" w:afterAutospacing="1" w:line="648" w:lineRule="atLeast"/>
        <w:outlineLvl w:val="1"/>
        <w:rPr>
          <w:rFonts w:ascii="Helvetica" w:hAnsi="Helvetica"/>
          <w:b/>
          <w:bCs/>
          <w:sz w:val="54"/>
          <w:szCs w:val="54"/>
        </w:rPr>
      </w:pPr>
      <w:r>
        <w:rPr>
          <w:rFonts w:ascii="Helvetica" w:hAnsi="Helvetica"/>
          <w:b/>
          <w:bCs/>
          <w:sz w:val="54"/>
          <w:szCs w:val="54"/>
        </w:rPr>
        <w:t>Ingredients</w:t>
      </w:r>
    </w:p>
    <w:p w14:paraId="6114AFF8" w14:textId="1654D229" w:rsidR="000675D6" w:rsidRDefault="000675D6" w:rsidP="000675D6">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Pr>
          <w:rStyle w:val="wprm-recipe-ingredient-amount"/>
          <w:rFonts w:ascii="Arial" w:hAnsi="Arial" w:cs="Arial"/>
          <w:color w:val="000000"/>
          <w:sz w:val="27"/>
          <w:szCs w:val="27"/>
        </w:rPr>
        <w:t>1</w:t>
      </w:r>
      <w:r>
        <w:rPr>
          <w:rFonts w:ascii="Arial" w:hAnsi="Arial" w:cs="Arial"/>
          <w:color w:val="000000"/>
          <w:sz w:val="27"/>
          <w:szCs w:val="27"/>
        </w:rPr>
        <w:t> </w:t>
      </w:r>
      <w:r>
        <w:rPr>
          <w:rStyle w:val="wprm-recipe-ingredient-unit"/>
          <w:rFonts w:ascii="Arial" w:hAnsi="Arial" w:cs="Arial"/>
          <w:color w:val="000000"/>
          <w:sz w:val="27"/>
          <w:szCs w:val="27"/>
        </w:rPr>
        <w:t>large</w:t>
      </w:r>
      <w:r>
        <w:rPr>
          <w:rFonts w:ascii="Arial" w:hAnsi="Arial" w:cs="Arial"/>
          <w:color w:val="000000"/>
          <w:sz w:val="27"/>
          <w:szCs w:val="27"/>
        </w:rPr>
        <w:t> </w:t>
      </w:r>
      <w:r>
        <w:rPr>
          <w:rStyle w:val="wprm-recipe-ingredient-name"/>
          <w:rFonts w:ascii="Arial" w:hAnsi="Arial" w:cs="Arial"/>
          <w:color w:val="000000"/>
          <w:sz w:val="27"/>
          <w:szCs w:val="27"/>
        </w:rPr>
        <w:t>onion</w:t>
      </w:r>
      <w:r>
        <w:rPr>
          <w:rFonts w:ascii="Arial" w:hAnsi="Arial" w:cs="Arial"/>
          <w:color w:val="000000"/>
          <w:sz w:val="27"/>
          <w:szCs w:val="27"/>
        </w:rPr>
        <w:t> - </w:t>
      </w:r>
      <w:r>
        <w:rPr>
          <w:rStyle w:val="wprm-recipe-ingredient-notes"/>
          <w:rFonts w:ascii="Arial" w:eastAsiaTheme="majorEastAsia" w:hAnsi="Arial" w:cs="Arial"/>
          <w:color w:val="000000"/>
          <w:sz w:val="27"/>
          <w:szCs w:val="27"/>
        </w:rPr>
        <w:t>diced into 1/4″ </w:t>
      </w:r>
      <w:r>
        <w:rPr>
          <w:rFonts w:ascii="Arial" w:hAnsi="Arial" w:cs="Arial"/>
          <w:color w:val="000000"/>
          <w:sz w:val="27"/>
          <w:szCs w:val="27"/>
        </w:rPr>
        <w:t xml:space="preserve"> </w:t>
      </w:r>
    </w:p>
    <w:p w14:paraId="71AFB640" w14:textId="4C04711C" w:rsidR="000675D6" w:rsidRDefault="000675D6" w:rsidP="000675D6">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Pr>
          <w:rStyle w:val="wprm-recipe-ingredient-amount"/>
          <w:rFonts w:ascii="Arial" w:hAnsi="Arial" w:cs="Arial"/>
          <w:color w:val="000000"/>
          <w:sz w:val="27"/>
          <w:szCs w:val="27"/>
        </w:rPr>
        <w:t>2</w:t>
      </w:r>
      <w:r>
        <w:rPr>
          <w:rFonts w:ascii="Arial" w:hAnsi="Arial" w:cs="Arial"/>
          <w:color w:val="000000"/>
          <w:sz w:val="27"/>
          <w:szCs w:val="27"/>
        </w:rPr>
        <w:t> </w:t>
      </w:r>
      <w:r>
        <w:rPr>
          <w:rStyle w:val="wprm-recipe-ingredient-name"/>
          <w:rFonts w:ascii="Arial" w:hAnsi="Arial" w:cs="Arial"/>
          <w:color w:val="000000"/>
          <w:sz w:val="27"/>
          <w:szCs w:val="27"/>
        </w:rPr>
        <w:t>bell peppers</w:t>
      </w:r>
      <w:r>
        <w:rPr>
          <w:rFonts w:ascii="Arial" w:hAnsi="Arial" w:cs="Arial"/>
          <w:color w:val="000000"/>
          <w:sz w:val="27"/>
          <w:szCs w:val="27"/>
        </w:rPr>
        <w:t> - </w:t>
      </w:r>
      <w:r>
        <w:rPr>
          <w:rStyle w:val="wprm-recipe-ingredient-notes"/>
          <w:rFonts w:ascii="Arial" w:eastAsiaTheme="majorEastAsia" w:hAnsi="Arial" w:cs="Arial"/>
          <w:color w:val="000000"/>
          <w:sz w:val="27"/>
          <w:szCs w:val="27"/>
        </w:rPr>
        <w:t>I used red &amp; yellow, cut into 1/2″ pieces</w:t>
      </w:r>
    </w:p>
    <w:p w14:paraId="7CEFAA6F" w14:textId="77777777" w:rsidR="000675D6" w:rsidRDefault="000675D6" w:rsidP="000675D6">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Pr>
          <w:rStyle w:val="wprm-recipe-ingredient-amount"/>
          <w:rFonts w:ascii="Arial" w:hAnsi="Arial" w:cs="Arial"/>
          <w:color w:val="000000"/>
          <w:sz w:val="27"/>
          <w:szCs w:val="27"/>
        </w:rPr>
        <w:t>1</w:t>
      </w:r>
      <w:r>
        <w:rPr>
          <w:rFonts w:ascii="Arial" w:hAnsi="Arial" w:cs="Arial"/>
          <w:color w:val="000000"/>
          <w:sz w:val="27"/>
          <w:szCs w:val="27"/>
        </w:rPr>
        <w:t> </w:t>
      </w:r>
      <w:r>
        <w:rPr>
          <w:rStyle w:val="wprm-recipe-ingredient-unit"/>
          <w:rFonts w:ascii="Arial" w:hAnsi="Arial" w:cs="Arial"/>
          <w:color w:val="000000"/>
          <w:sz w:val="27"/>
          <w:szCs w:val="27"/>
        </w:rPr>
        <w:t>pound</w:t>
      </w:r>
      <w:r>
        <w:rPr>
          <w:rFonts w:ascii="Arial" w:hAnsi="Arial" w:cs="Arial"/>
          <w:color w:val="000000"/>
          <w:sz w:val="27"/>
          <w:szCs w:val="27"/>
        </w:rPr>
        <w:t> </w:t>
      </w:r>
      <w:r>
        <w:rPr>
          <w:rStyle w:val="wprm-recipe-ingredient-name"/>
          <w:rFonts w:ascii="Arial" w:hAnsi="Arial" w:cs="Arial"/>
          <w:color w:val="000000"/>
          <w:sz w:val="27"/>
          <w:szCs w:val="27"/>
        </w:rPr>
        <w:t>ground beef</w:t>
      </w:r>
    </w:p>
    <w:p w14:paraId="116A67D4" w14:textId="77777777" w:rsidR="000675D6" w:rsidRDefault="000675D6" w:rsidP="000675D6">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Pr>
          <w:rStyle w:val="wprm-recipe-ingredient-amount"/>
          <w:rFonts w:ascii="Arial" w:hAnsi="Arial" w:cs="Arial"/>
          <w:color w:val="000000"/>
          <w:sz w:val="27"/>
          <w:szCs w:val="27"/>
        </w:rPr>
        <w:t>1</w:t>
      </w:r>
      <w:r>
        <w:rPr>
          <w:rFonts w:ascii="Arial" w:hAnsi="Arial" w:cs="Arial"/>
          <w:color w:val="000000"/>
          <w:sz w:val="27"/>
          <w:szCs w:val="27"/>
        </w:rPr>
        <w:t> </w:t>
      </w:r>
      <w:r>
        <w:rPr>
          <w:rStyle w:val="wprm-recipe-ingredient-unit"/>
          <w:rFonts w:ascii="Arial" w:hAnsi="Arial" w:cs="Arial"/>
          <w:color w:val="000000"/>
          <w:sz w:val="27"/>
          <w:szCs w:val="27"/>
        </w:rPr>
        <w:t>clove</w:t>
      </w:r>
      <w:r>
        <w:rPr>
          <w:rFonts w:ascii="Arial" w:hAnsi="Arial" w:cs="Arial"/>
          <w:color w:val="000000"/>
          <w:sz w:val="27"/>
          <w:szCs w:val="27"/>
        </w:rPr>
        <w:t> </w:t>
      </w:r>
      <w:r>
        <w:rPr>
          <w:rStyle w:val="wprm-recipe-ingredient-name"/>
          <w:rFonts w:ascii="Arial" w:hAnsi="Arial" w:cs="Arial"/>
          <w:color w:val="000000"/>
          <w:sz w:val="27"/>
          <w:szCs w:val="27"/>
        </w:rPr>
        <w:t>garlic</w:t>
      </w:r>
      <w:r>
        <w:rPr>
          <w:rFonts w:ascii="Arial" w:hAnsi="Arial" w:cs="Arial"/>
          <w:color w:val="000000"/>
          <w:sz w:val="27"/>
          <w:szCs w:val="27"/>
        </w:rPr>
        <w:t> - </w:t>
      </w:r>
      <w:r>
        <w:rPr>
          <w:rStyle w:val="wprm-recipe-ingredient-notes"/>
          <w:rFonts w:ascii="Arial" w:eastAsiaTheme="majorEastAsia" w:hAnsi="Arial" w:cs="Arial"/>
          <w:color w:val="000000"/>
          <w:sz w:val="27"/>
          <w:szCs w:val="27"/>
        </w:rPr>
        <w:t>minced</w:t>
      </w:r>
    </w:p>
    <w:p w14:paraId="3A1DDB1A" w14:textId="77777777" w:rsidR="000675D6" w:rsidRDefault="000675D6" w:rsidP="000675D6">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Pr>
          <w:rStyle w:val="wprm-recipe-ingredient-amount"/>
          <w:rFonts w:ascii="Arial" w:hAnsi="Arial" w:cs="Arial"/>
          <w:color w:val="000000"/>
          <w:sz w:val="27"/>
          <w:szCs w:val="27"/>
        </w:rPr>
        <w:t>2</w:t>
      </w:r>
      <w:r>
        <w:rPr>
          <w:rFonts w:ascii="Arial" w:hAnsi="Arial" w:cs="Arial"/>
          <w:color w:val="000000"/>
          <w:sz w:val="27"/>
          <w:szCs w:val="27"/>
        </w:rPr>
        <w:t> </w:t>
      </w:r>
      <w:r>
        <w:rPr>
          <w:rStyle w:val="wprm-recipe-ingredient-unit"/>
          <w:rFonts w:ascii="Arial" w:hAnsi="Arial" w:cs="Arial"/>
          <w:color w:val="000000"/>
          <w:sz w:val="27"/>
          <w:szCs w:val="27"/>
        </w:rPr>
        <w:t>tsp</w:t>
      </w:r>
      <w:r>
        <w:rPr>
          <w:rFonts w:ascii="Arial" w:hAnsi="Arial" w:cs="Arial"/>
          <w:color w:val="000000"/>
          <w:sz w:val="27"/>
          <w:szCs w:val="27"/>
        </w:rPr>
        <w:t> </w:t>
      </w:r>
      <w:r>
        <w:rPr>
          <w:rStyle w:val="wprm-recipe-ingredient-name"/>
          <w:rFonts w:ascii="Arial" w:hAnsi="Arial" w:cs="Arial"/>
          <w:color w:val="000000"/>
          <w:sz w:val="27"/>
          <w:szCs w:val="27"/>
        </w:rPr>
        <w:t>ground cumin</w:t>
      </w:r>
    </w:p>
    <w:p w14:paraId="266B38EF" w14:textId="77777777" w:rsidR="000675D6" w:rsidRDefault="000675D6" w:rsidP="000675D6">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Pr>
          <w:rStyle w:val="wprm-recipe-ingredient-amount"/>
          <w:rFonts w:ascii="Arial" w:hAnsi="Arial" w:cs="Arial"/>
          <w:color w:val="000000"/>
          <w:sz w:val="27"/>
          <w:szCs w:val="27"/>
        </w:rPr>
        <w:t>1</w:t>
      </w:r>
      <w:r>
        <w:rPr>
          <w:rFonts w:ascii="Arial" w:hAnsi="Arial" w:cs="Arial"/>
          <w:color w:val="000000"/>
          <w:sz w:val="27"/>
          <w:szCs w:val="27"/>
        </w:rPr>
        <w:t> </w:t>
      </w:r>
      <w:r>
        <w:rPr>
          <w:rStyle w:val="wprm-recipe-ingredient-unit"/>
          <w:rFonts w:ascii="Arial" w:hAnsi="Arial" w:cs="Arial"/>
          <w:color w:val="000000"/>
          <w:sz w:val="27"/>
          <w:szCs w:val="27"/>
        </w:rPr>
        <w:t>tsp</w:t>
      </w:r>
      <w:r>
        <w:rPr>
          <w:rFonts w:ascii="Arial" w:hAnsi="Arial" w:cs="Arial"/>
          <w:color w:val="000000"/>
          <w:sz w:val="27"/>
          <w:szCs w:val="27"/>
        </w:rPr>
        <w:t> </w:t>
      </w:r>
      <w:r>
        <w:rPr>
          <w:rStyle w:val="wprm-recipe-ingredient-name"/>
          <w:rFonts w:ascii="Arial" w:hAnsi="Arial" w:cs="Arial"/>
          <w:color w:val="000000"/>
          <w:sz w:val="27"/>
          <w:szCs w:val="27"/>
        </w:rPr>
        <w:t>smoked paprika</w:t>
      </w:r>
    </w:p>
    <w:p w14:paraId="7A73DD0C" w14:textId="77777777" w:rsidR="000675D6" w:rsidRDefault="000675D6" w:rsidP="000675D6">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Pr>
          <w:rStyle w:val="wprm-recipe-ingredient-amount"/>
          <w:rFonts w:ascii="Arial" w:hAnsi="Arial" w:cs="Arial"/>
          <w:color w:val="000000"/>
          <w:sz w:val="27"/>
          <w:szCs w:val="27"/>
        </w:rPr>
        <w:t>1</w:t>
      </w:r>
      <w:r>
        <w:rPr>
          <w:rFonts w:ascii="Arial" w:hAnsi="Arial" w:cs="Arial"/>
          <w:color w:val="000000"/>
          <w:sz w:val="27"/>
          <w:szCs w:val="27"/>
        </w:rPr>
        <w:t> </w:t>
      </w:r>
      <w:r>
        <w:rPr>
          <w:rStyle w:val="wprm-recipe-ingredient-unit"/>
          <w:rFonts w:ascii="Arial" w:hAnsi="Arial" w:cs="Arial"/>
          <w:color w:val="000000"/>
          <w:sz w:val="27"/>
          <w:szCs w:val="27"/>
        </w:rPr>
        <w:t>tsp</w:t>
      </w:r>
      <w:r>
        <w:rPr>
          <w:rFonts w:ascii="Arial" w:hAnsi="Arial" w:cs="Arial"/>
          <w:color w:val="000000"/>
          <w:sz w:val="27"/>
          <w:szCs w:val="27"/>
        </w:rPr>
        <w:t> </w:t>
      </w:r>
      <w:r>
        <w:rPr>
          <w:rStyle w:val="wprm-recipe-ingredient-name"/>
          <w:rFonts w:ascii="Arial" w:hAnsi="Arial" w:cs="Arial"/>
          <w:color w:val="000000"/>
          <w:sz w:val="27"/>
          <w:szCs w:val="27"/>
        </w:rPr>
        <w:t>chipotle powder</w:t>
      </w:r>
    </w:p>
    <w:p w14:paraId="49F4065A" w14:textId="7DF485B4" w:rsidR="000675D6" w:rsidRDefault="00B70D79" w:rsidP="000675D6">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Pr>
          <w:rStyle w:val="wprm-recipe-ingredient-amount"/>
          <w:rFonts w:ascii="Arial" w:hAnsi="Arial" w:cs="Arial"/>
          <w:color w:val="000000"/>
          <w:sz w:val="27"/>
          <w:szCs w:val="27"/>
        </w:rPr>
        <w:t>16</w:t>
      </w:r>
      <w:r>
        <w:rPr>
          <w:rFonts w:ascii="Arial" w:hAnsi="Arial" w:cs="Arial"/>
          <w:color w:val="000000"/>
          <w:sz w:val="27"/>
          <w:szCs w:val="27"/>
        </w:rPr>
        <w:t>-ounce</w:t>
      </w:r>
      <w:r w:rsidR="000675D6">
        <w:rPr>
          <w:rFonts w:ascii="Arial" w:hAnsi="Arial" w:cs="Arial"/>
          <w:color w:val="000000"/>
          <w:sz w:val="27"/>
          <w:szCs w:val="27"/>
        </w:rPr>
        <w:t> </w:t>
      </w:r>
      <w:r w:rsidR="000675D6">
        <w:rPr>
          <w:rStyle w:val="wprm-recipe-ingredient-name"/>
          <w:rFonts w:ascii="Arial" w:hAnsi="Arial" w:cs="Arial"/>
          <w:color w:val="000000"/>
          <w:sz w:val="27"/>
          <w:szCs w:val="27"/>
        </w:rPr>
        <w:t>jar mild salsa</w:t>
      </w:r>
      <w:r w:rsidR="000675D6">
        <w:rPr>
          <w:rFonts w:ascii="Arial" w:hAnsi="Arial" w:cs="Arial"/>
          <w:color w:val="000000"/>
          <w:sz w:val="27"/>
          <w:szCs w:val="27"/>
        </w:rPr>
        <w:t> - </w:t>
      </w:r>
      <w:r w:rsidR="000675D6">
        <w:rPr>
          <w:rStyle w:val="wprm-recipe-ingredient-notes"/>
          <w:rFonts w:ascii="Arial" w:eastAsiaTheme="majorEastAsia" w:hAnsi="Arial" w:cs="Arial"/>
          <w:color w:val="000000"/>
          <w:sz w:val="27"/>
          <w:szCs w:val="27"/>
        </w:rPr>
        <w:t>about 2 cups</w:t>
      </w:r>
    </w:p>
    <w:p w14:paraId="136C62B0" w14:textId="0A6EA038" w:rsidR="000B6282" w:rsidRDefault="000A2D0C" w:rsidP="000B6282">
      <w:pPr>
        <w:spacing w:before="100" w:beforeAutospacing="1" w:after="100" w:afterAutospacing="1" w:line="648" w:lineRule="atLeast"/>
        <w:outlineLvl w:val="1"/>
        <w:rPr>
          <w:rFonts w:ascii="Helvetica" w:hAnsi="Helvetica"/>
          <w:b/>
          <w:bCs/>
          <w:sz w:val="54"/>
          <w:szCs w:val="54"/>
        </w:rPr>
      </w:pPr>
      <w:r w:rsidRPr="000A2D0C">
        <w:rPr>
          <w:rFonts w:ascii="Helvetica" w:hAnsi="Helvetica"/>
          <w:b/>
          <w:bCs/>
          <w:sz w:val="54"/>
          <w:szCs w:val="54"/>
        </w:rPr>
        <w:t>Directions</w:t>
      </w:r>
    </w:p>
    <w:p w14:paraId="11A50D38" w14:textId="2106A2B2" w:rsidR="00B70D79" w:rsidRDefault="00B70D79" w:rsidP="00B70D79">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sidRPr="00B70D79">
        <w:rPr>
          <w:rFonts w:ascii="Arial" w:hAnsi="Arial" w:cs="Arial"/>
          <w:color w:val="000000"/>
          <w:sz w:val="27"/>
          <w:szCs w:val="27"/>
        </w:rPr>
        <w:t>Add the onion, bell pepper, and ground beef to the bowl of your slow cooker. Use a wooden spoon to break the beef into small, crumbled pieces.</w:t>
      </w:r>
    </w:p>
    <w:p w14:paraId="03F8E4FB" w14:textId="506AE51B" w:rsidR="00B70D79" w:rsidRDefault="00B70D79" w:rsidP="00B70D79">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sidRPr="00B70D79">
        <w:rPr>
          <w:rFonts w:ascii="Arial" w:hAnsi="Arial" w:cs="Arial"/>
          <w:color w:val="000000"/>
          <w:sz w:val="27"/>
          <w:szCs w:val="27"/>
        </w:rPr>
        <w:t xml:space="preserve">In a separate bowl, stir the minced garlic and spice blend into the salsa. Pour this mixture over the beef and vegetables, then stir to combine. Set the slow cooker </w:t>
      </w:r>
      <w:proofErr w:type="spellStart"/>
      <w:r w:rsidRPr="00B70D79">
        <w:rPr>
          <w:rFonts w:ascii="Arial" w:hAnsi="Arial" w:cs="Arial"/>
          <w:color w:val="000000"/>
          <w:sz w:val="27"/>
          <w:szCs w:val="27"/>
        </w:rPr>
        <w:t>to</w:t>
      </w:r>
      <w:proofErr w:type="spellEnd"/>
      <w:r w:rsidRPr="00B70D79">
        <w:rPr>
          <w:rFonts w:ascii="Arial" w:hAnsi="Arial" w:cs="Arial"/>
          <w:color w:val="000000"/>
          <w:sz w:val="27"/>
          <w:szCs w:val="27"/>
        </w:rPr>
        <w:t xml:space="preserve"> low for 8 hours or high for 4 hours.</w:t>
      </w:r>
    </w:p>
    <w:p w14:paraId="7E75172B" w14:textId="29DB9511" w:rsidR="00B70D79" w:rsidRDefault="00B70D79" w:rsidP="00B70D79">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sidRPr="00B70D79">
        <w:rPr>
          <w:rFonts w:ascii="Arial" w:hAnsi="Arial" w:cs="Arial"/>
          <w:color w:val="000000"/>
          <w:sz w:val="27"/>
          <w:szCs w:val="27"/>
        </w:rPr>
        <w:lastRenderedPageBreak/>
        <w:t>If you prefer your peppers with a bit more bite, begin checking for doneness around the 5-hour mark on low.</w:t>
      </w:r>
    </w:p>
    <w:p w14:paraId="777E293D" w14:textId="77777777" w:rsidR="003B04E6" w:rsidRDefault="00B70D79" w:rsidP="003B04E6">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sidRPr="00B70D79">
        <w:rPr>
          <w:rFonts w:ascii="Arial" w:hAnsi="Arial" w:cs="Arial"/>
          <w:color w:val="000000"/>
          <w:sz w:val="27"/>
          <w:szCs w:val="27"/>
        </w:rPr>
        <w:t>Serve hot with your favorite toppings—or go all out and use them all!</w:t>
      </w:r>
    </w:p>
    <w:p w14:paraId="01046DF3" w14:textId="2F91628B" w:rsidR="00AA197E" w:rsidRPr="003B04E6" w:rsidRDefault="00AA197E" w:rsidP="003B04E6">
      <w:pPr>
        <w:pStyle w:val="wprm-recipe-ingredient"/>
        <w:shd w:val="clear" w:color="auto" w:fill="FFFFFF"/>
        <w:spacing w:before="0" w:beforeAutospacing="0" w:after="0" w:afterAutospacing="0" w:line="360" w:lineRule="atLeast"/>
        <w:ind w:left="360"/>
        <w:jc w:val="center"/>
        <w:rPr>
          <w:rFonts w:ascii="Arial" w:hAnsi="Arial" w:cs="Arial"/>
          <w:color w:val="000000"/>
          <w:sz w:val="27"/>
          <w:szCs w:val="27"/>
        </w:rPr>
      </w:pPr>
      <w:r>
        <w:rPr>
          <w:noProof/>
        </w:rPr>
        <w:drawing>
          <wp:inline distT="0" distB="0" distL="0" distR="0" wp14:anchorId="51306F8A" wp14:editId="3CEE2390">
            <wp:extent cx="1916264" cy="588901"/>
            <wp:effectExtent l="0" t="0" r="1905" b="0"/>
            <wp:docPr id="2057207125" name="Picture 2" descr="A red rectangle with black text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07125" name="Picture 2" descr="A red rectangle with black text and black text&#10;&#10;AI-generated content may be incorrect."/>
                    <pic:cNvPicPr/>
                  </pic:nvPicPr>
                  <pic:blipFill>
                    <a:blip r:embed="rId7"/>
                    <a:stretch>
                      <a:fillRect/>
                    </a:stretch>
                  </pic:blipFill>
                  <pic:spPr>
                    <a:xfrm>
                      <a:off x="0" y="0"/>
                      <a:ext cx="2019163" cy="620524"/>
                    </a:xfrm>
                    <a:prstGeom prst="rect">
                      <a:avLst/>
                    </a:prstGeom>
                  </pic:spPr>
                </pic:pic>
              </a:graphicData>
            </a:graphic>
          </wp:inline>
        </w:drawing>
      </w:r>
    </w:p>
    <w:sectPr w:rsidR="00AA197E" w:rsidRPr="003B04E6"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2E818D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5414C4A"/>
    <w:multiLevelType w:val="multilevel"/>
    <w:tmpl w:val="07F47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493509"/>
    <w:multiLevelType w:val="multilevel"/>
    <w:tmpl w:val="95D21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047CAE"/>
    <w:multiLevelType w:val="multilevel"/>
    <w:tmpl w:val="E3B42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EFE2220"/>
    <w:multiLevelType w:val="multilevel"/>
    <w:tmpl w:val="AE8A6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CA4CEC"/>
    <w:multiLevelType w:val="hybridMultilevel"/>
    <w:tmpl w:val="5A26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D91B7C"/>
    <w:multiLevelType w:val="multilevel"/>
    <w:tmpl w:val="1E6A4D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A2B7497"/>
    <w:multiLevelType w:val="multilevel"/>
    <w:tmpl w:val="14848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D9F6898"/>
    <w:multiLevelType w:val="hybridMultilevel"/>
    <w:tmpl w:val="A192E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682D8C"/>
    <w:multiLevelType w:val="multilevel"/>
    <w:tmpl w:val="133C2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9935667"/>
    <w:multiLevelType w:val="multilevel"/>
    <w:tmpl w:val="E21040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297425A"/>
    <w:multiLevelType w:val="multilevel"/>
    <w:tmpl w:val="59104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BAC7255"/>
    <w:multiLevelType w:val="multilevel"/>
    <w:tmpl w:val="13AE57C2"/>
    <w:lvl w:ilvl="0">
      <w:start w:val="1"/>
      <w:numFmt w:val="bullet"/>
      <w:lvlText w:val=""/>
      <w:lvlJc w:val="left"/>
      <w:pPr>
        <w:tabs>
          <w:tab w:val="num" w:pos="0"/>
        </w:tabs>
        <w:ind w:left="0" w:hanging="360"/>
      </w:pPr>
      <w:rPr>
        <w:rFonts w:ascii="Symbol" w:hAnsi="Symbol" w:hint="default"/>
        <w:sz w:val="20"/>
      </w:rPr>
    </w:lvl>
    <w:lvl w:ilvl="1" w:tentative="1">
      <w:start w:val="1"/>
      <w:numFmt w:val="bullet"/>
      <w:lvlText w:val="o"/>
      <w:lvlJc w:val="left"/>
      <w:pPr>
        <w:tabs>
          <w:tab w:val="num" w:pos="720"/>
        </w:tabs>
        <w:ind w:left="720" w:hanging="360"/>
      </w:pPr>
      <w:rPr>
        <w:rFonts w:ascii="Courier New" w:hAnsi="Courier New" w:hint="default"/>
        <w:sz w:val="20"/>
      </w:rPr>
    </w:lvl>
    <w:lvl w:ilvl="2" w:tentative="1">
      <w:start w:val="1"/>
      <w:numFmt w:val="bullet"/>
      <w:lvlText w:val=""/>
      <w:lvlJc w:val="left"/>
      <w:pPr>
        <w:tabs>
          <w:tab w:val="num" w:pos="1440"/>
        </w:tabs>
        <w:ind w:left="1440" w:hanging="360"/>
      </w:pPr>
      <w:rPr>
        <w:rFonts w:ascii="Wingdings" w:hAnsi="Wingdings" w:hint="default"/>
        <w:sz w:val="20"/>
      </w:rPr>
    </w:lvl>
    <w:lvl w:ilvl="3" w:tentative="1">
      <w:start w:val="1"/>
      <w:numFmt w:val="bullet"/>
      <w:lvlText w:val=""/>
      <w:lvlJc w:val="left"/>
      <w:pPr>
        <w:tabs>
          <w:tab w:val="num" w:pos="2160"/>
        </w:tabs>
        <w:ind w:left="2160" w:hanging="360"/>
      </w:pPr>
      <w:rPr>
        <w:rFonts w:ascii="Wingdings" w:hAnsi="Wingdings" w:hint="default"/>
        <w:sz w:val="20"/>
      </w:rPr>
    </w:lvl>
    <w:lvl w:ilvl="4" w:tentative="1">
      <w:start w:val="1"/>
      <w:numFmt w:val="bullet"/>
      <w:lvlText w:val=""/>
      <w:lvlJc w:val="left"/>
      <w:pPr>
        <w:tabs>
          <w:tab w:val="num" w:pos="2880"/>
        </w:tabs>
        <w:ind w:left="2880" w:hanging="360"/>
      </w:pPr>
      <w:rPr>
        <w:rFonts w:ascii="Wingdings" w:hAnsi="Wingdings" w:hint="default"/>
        <w:sz w:val="20"/>
      </w:rPr>
    </w:lvl>
    <w:lvl w:ilvl="5" w:tentative="1">
      <w:start w:val="1"/>
      <w:numFmt w:val="bullet"/>
      <w:lvlText w:val=""/>
      <w:lvlJc w:val="left"/>
      <w:pPr>
        <w:tabs>
          <w:tab w:val="num" w:pos="3600"/>
        </w:tabs>
        <w:ind w:left="3600" w:hanging="360"/>
      </w:pPr>
      <w:rPr>
        <w:rFonts w:ascii="Wingdings" w:hAnsi="Wingdings" w:hint="default"/>
        <w:sz w:val="20"/>
      </w:rPr>
    </w:lvl>
    <w:lvl w:ilvl="6" w:tentative="1">
      <w:start w:val="1"/>
      <w:numFmt w:val="bullet"/>
      <w:lvlText w:val=""/>
      <w:lvlJc w:val="left"/>
      <w:pPr>
        <w:tabs>
          <w:tab w:val="num" w:pos="4320"/>
        </w:tabs>
        <w:ind w:left="4320" w:hanging="360"/>
      </w:pPr>
      <w:rPr>
        <w:rFonts w:ascii="Wingdings" w:hAnsi="Wingdings" w:hint="default"/>
        <w:sz w:val="20"/>
      </w:rPr>
    </w:lvl>
    <w:lvl w:ilvl="7" w:tentative="1">
      <w:start w:val="1"/>
      <w:numFmt w:val="bullet"/>
      <w:lvlText w:val=""/>
      <w:lvlJc w:val="left"/>
      <w:pPr>
        <w:tabs>
          <w:tab w:val="num" w:pos="5040"/>
        </w:tabs>
        <w:ind w:left="5040" w:hanging="360"/>
      </w:pPr>
      <w:rPr>
        <w:rFonts w:ascii="Wingdings" w:hAnsi="Wingdings" w:hint="default"/>
        <w:sz w:val="20"/>
      </w:rPr>
    </w:lvl>
    <w:lvl w:ilvl="8" w:tentative="1">
      <w:start w:val="1"/>
      <w:numFmt w:val="bullet"/>
      <w:lvlText w:val=""/>
      <w:lvlJc w:val="left"/>
      <w:pPr>
        <w:tabs>
          <w:tab w:val="num" w:pos="5760"/>
        </w:tabs>
        <w:ind w:left="5760" w:hanging="360"/>
      </w:pPr>
      <w:rPr>
        <w:rFonts w:ascii="Wingdings" w:hAnsi="Wingdings" w:hint="default"/>
        <w:sz w:val="20"/>
      </w:rPr>
    </w:lvl>
  </w:abstractNum>
  <w:abstractNum w:abstractNumId="21" w15:restartNumberingAfterBreak="0">
    <w:nsid w:val="71732168"/>
    <w:multiLevelType w:val="multilevel"/>
    <w:tmpl w:val="93468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83B31B5"/>
    <w:multiLevelType w:val="multilevel"/>
    <w:tmpl w:val="4926C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F98460A"/>
    <w:multiLevelType w:val="multilevel"/>
    <w:tmpl w:val="7D744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349018007">
    <w:abstractNumId w:val="8"/>
  </w:num>
  <w:num w:numId="2" w16cid:durableId="64454215">
    <w:abstractNumId w:val="6"/>
  </w:num>
  <w:num w:numId="3" w16cid:durableId="70739503">
    <w:abstractNumId w:val="5"/>
  </w:num>
  <w:num w:numId="4" w16cid:durableId="1997487337">
    <w:abstractNumId w:val="4"/>
  </w:num>
  <w:num w:numId="5" w16cid:durableId="1674913388">
    <w:abstractNumId w:val="7"/>
  </w:num>
  <w:num w:numId="6" w16cid:durableId="885948085">
    <w:abstractNumId w:val="3"/>
  </w:num>
  <w:num w:numId="7" w16cid:durableId="362172941">
    <w:abstractNumId w:val="2"/>
  </w:num>
  <w:num w:numId="8" w16cid:durableId="424689419">
    <w:abstractNumId w:val="1"/>
  </w:num>
  <w:num w:numId="9" w16cid:durableId="135220738">
    <w:abstractNumId w:val="0"/>
  </w:num>
  <w:num w:numId="10" w16cid:durableId="1840804571">
    <w:abstractNumId w:val="9"/>
  </w:num>
  <w:num w:numId="11" w16cid:durableId="27142277">
    <w:abstractNumId w:val="13"/>
  </w:num>
  <w:num w:numId="12" w16cid:durableId="923949524">
    <w:abstractNumId w:val="21"/>
  </w:num>
  <w:num w:numId="13" w16cid:durableId="224338310">
    <w:abstractNumId w:val="18"/>
  </w:num>
  <w:num w:numId="14" w16cid:durableId="90517865">
    <w:abstractNumId w:val="22"/>
  </w:num>
  <w:num w:numId="15" w16cid:durableId="487480921">
    <w:abstractNumId w:val="20"/>
  </w:num>
  <w:num w:numId="16" w16cid:durableId="1772503254">
    <w:abstractNumId w:val="14"/>
  </w:num>
  <w:num w:numId="17" w16cid:durableId="249318562">
    <w:abstractNumId w:val="16"/>
  </w:num>
  <w:num w:numId="18" w16cid:durableId="1775251473">
    <w:abstractNumId w:val="15"/>
  </w:num>
  <w:num w:numId="19" w16cid:durableId="1937980355">
    <w:abstractNumId w:val="23"/>
    <w:lvlOverride w:ilvl="0">
      <w:lvl w:ilvl="0">
        <w:numFmt w:val="decimal"/>
        <w:lvlText w:val="%1."/>
        <w:lvlJc w:val="left"/>
      </w:lvl>
    </w:lvlOverride>
  </w:num>
  <w:num w:numId="20" w16cid:durableId="1665934709">
    <w:abstractNumId w:val="23"/>
    <w:lvlOverride w:ilvl="0">
      <w:lvl w:ilvl="0">
        <w:numFmt w:val="decimal"/>
        <w:lvlText w:val="%1."/>
        <w:lvlJc w:val="left"/>
      </w:lvl>
    </w:lvlOverride>
  </w:num>
  <w:num w:numId="21" w16cid:durableId="80297583">
    <w:abstractNumId w:val="23"/>
    <w:lvlOverride w:ilvl="0">
      <w:lvl w:ilvl="0">
        <w:numFmt w:val="decimal"/>
        <w:lvlText w:val="%1."/>
        <w:lvlJc w:val="left"/>
      </w:lvl>
    </w:lvlOverride>
  </w:num>
  <w:num w:numId="22" w16cid:durableId="1635868998">
    <w:abstractNumId w:val="23"/>
    <w:lvlOverride w:ilvl="0">
      <w:lvl w:ilvl="0">
        <w:numFmt w:val="decimal"/>
        <w:lvlText w:val="%1."/>
        <w:lvlJc w:val="left"/>
      </w:lvl>
    </w:lvlOverride>
  </w:num>
  <w:num w:numId="23" w16cid:durableId="186992843">
    <w:abstractNumId w:val="23"/>
    <w:lvlOverride w:ilvl="0">
      <w:lvl w:ilvl="0">
        <w:numFmt w:val="decimal"/>
        <w:lvlText w:val="%1."/>
        <w:lvlJc w:val="left"/>
      </w:lvl>
    </w:lvlOverride>
  </w:num>
  <w:num w:numId="24" w16cid:durableId="1368414438">
    <w:abstractNumId w:val="10"/>
  </w:num>
  <w:num w:numId="25" w16cid:durableId="77210970">
    <w:abstractNumId w:val="12"/>
  </w:num>
  <w:num w:numId="26" w16cid:durableId="1259481095">
    <w:abstractNumId w:val="17"/>
    <w:lvlOverride w:ilvl="0">
      <w:lvl w:ilvl="0">
        <w:numFmt w:val="decimal"/>
        <w:lvlText w:val="%1."/>
        <w:lvlJc w:val="left"/>
      </w:lvl>
    </w:lvlOverride>
  </w:num>
  <w:num w:numId="27" w16cid:durableId="1354460589">
    <w:abstractNumId w:val="17"/>
    <w:lvlOverride w:ilvl="0">
      <w:lvl w:ilvl="0">
        <w:numFmt w:val="decimal"/>
        <w:lvlText w:val="%1."/>
        <w:lvlJc w:val="left"/>
      </w:lvl>
    </w:lvlOverride>
  </w:num>
  <w:num w:numId="28" w16cid:durableId="1644651930">
    <w:abstractNumId w:val="17"/>
    <w:lvlOverride w:ilvl="0">
      <w:lvl w:ilvl="0">
        <w:numFmt w:val="decimal"/>
        <w:lvlText w:val="%1."/>
        <w:lvlJc w:val="left"/>
      </w:lvl>
    </w:lvlOverride>
  </w:num>
  <w:num w:numId="29" w16cid:durableId="623930095">
    <w:abstractNumId w:val="17"/>
    <w:lvlOverride w:ilvl="0">
      <w:lvl w:ilvl="0">
        <w:numFmt w:val="decimal"/>
        <w:lvlText w:val="%1."/>
        <w:lvlJc w:val="left"/>
      </w:lvl>
    </w:lvlOverride>
  </w:num>
  <w:num w:numId="30" w16cid:durableId="1521970438">
    <w:abstractNumId w:val="11"/>
  </w:num>
  <w:num w:numId="31" w16cid:durableId="1572161030">
    <w:abstractNumId w:val="19"/>
    <w:lvlOverride w:ilvl="0">
      <w:lvl w:ilvl="0">
        <w:numFmt w:val="decimal"/>
        <w:lvlText w:val="%1."/>
        <w:lvlJc w:val="left"/>
      </w:lvl>
    </w:lvlOverride>
  </w:num>
  <w:num w:numId="32" w16cid:durableId="1069887345">
    <w:abstractNumId w:val="19"/>
    <w:lvlOverride w:ilvl="0">
      <w:lvl w:ilvl="0">
        <w:numFmt w:val="decimal"/>
        <w:lvlText w:val="%1."/>
        <w:lvlJc w:val="left"/>
      </w:lvl>
    </w:lvlOverride>
  </w:num>
  <w:num w:numId="33" w16cid:durableId="436413355">
    <w:abstractNumId w:val="19"/>
    <w:lvlOverride w:ilvl="0">
      <w:lvl w:ilvl="0">
        <w:numFmt w:val="decimal"/>
        <w:lvlText w:val="%1."/>
        <w:lvlJc w:val="left"/>
      </w:lvl>
    </w:lvlOverride>
  </w:num>
  <w:num w:numId="34" w16cid:durableId="767503537">
    <w:abstractNumId w:val="19"/>
    <w:lvlOverride w:ilvl="0">
      <w:lvl w:ilvl="0">
        <w:numFmt w:val="decimal"/>
        <w:lvlText w:val="%1."/>
        <w:lvlJc w:val="left"/>
      </w:lvl>
    </w:lvlOverride>
  </w:num>
  <w:num w:numId="35" w16cid:durableId="433673377">
    <w:abstractNumId w:val="19"/>
    <w:lvlOverride w:ilvl="0">
      <w:lvl w:ilvl="0">
        <w:numFmt w:val="decimal"/>
        <w:lvlText w:val="%1."/>
        <w:lvlJc w:val="left"/>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2313F"/>
    <w:rsid w:val="000338BE"/>
    <w:rsid w:val="00034616"/>
    <w:rsid w:val="0006063C"/>
    <w:rsid w:val="000675D6"/>
    <w:rsid w:val="000A2D0C"/>
    <w:rsid w:val="000B1E22"/>
    <w:rsid w:val="000B6282"/>
    <w:rsid w:val="000D1EBB"/>
    <w:rsid w:val="0013207C"/>
    <w:rsid w:val="001436B4"/>
    <w:rsid w:val="0015074B"/>
    <w:rsid w:val="001527E6"/>
    <w:rsid w:val="00183AA3"/>
    <w:rsid w:val="00184878"/>
    <w:rsid w:val="001A03EF"/>
    <w:rsid w:val="001C1C3B"/>
    <w:rsid w:val="00223F76"/>
    <w:rsid w:val="00226A0D"/>
    <w:rsid w:val="00245B81"/>
    <w:rsid w:val="002558BA"/>
    <w:rsid w:val="00261BD5"/>
    <w:rsid w:val="00276472"/>
    <w:rsid w:val="0029639D"/>
    <w:rsid w:val="002B00CA"/>
    <w:rsid w:val="002C795B"/>
    <w:rsid w:val="00326F90"/>
    <w:rsid w:val="003517EA"/>
    <w:rsid w:val="003739A0"/>
    <w:rsid w:val="00376577"/>
    <w:rsid w:val="00377C89"/>
    <w:rsid w:val="00383AF1"/>
    <w:rsid w:val="003B04E6"/>
    <w:rsid w:val="00426754"/>
    <w:rsid w:val="0045636C"/>
    <w:rsid w:val="00497B9B"/>
    <w:rsid w:val="004B69C8"/>
    <w:rsid w:val="004D5B37"/>
    <w:rsid w:val="00520D75"/>
    <w:rsid w:val="00520F27"/>
    <w:rsid w:val="00571E5E"/>
    <w:rsid w:val="00587EF4"/>
    <w:rsid w:val="00613045"/>
    <w:rsid w:val="00616F89"/>
    <w:rsid w:val="00642D07"/>
    <w:rsid w:val="006C176D"/>
    <w:rsid w:val="006F1DE5"/>
    <w:rsid w:val="0073284E"/>
    <w:rsid w:val="00760B38"/>
    <w:rsid w:val="007C7BA6"/>
    <w:rsid w:val="007D59C6"/>
    <w:rsid w:val="007E5B7E"/>
    <w:rsid w:val="00811432"/>
    <w:rsid w:val="00856EE7"/>
    <w:rsid w:val="00870561"/>
    <w:rsid w:val="00872BBF"/>
    <w:rsid w:val="008774FA"/>
    <w:rsid w:val="00893685"/>
    <w:rsid w:val="008C0170"/>
    <w:rsid w:val="008C221A"/>
    <w:rsid w:val="008F02CC"/>
    <w:rsid w:val="00902F93"/>
    <w:rsid w:val="00923DBB"/>
    <w:rsid w:val="00924069"/>
    <w:rsid w:val="009240AD"/>
    <w:rsid w:val="00993AA6"/>
    <w:rsid w:val="009C72F7"/>
    <w:rsid w:val="009F3767"/>
    <w:rsid w:val="00A23633"/>
    <w:rsid w:val="00A239A4"/>
    <w:rsid w:val="00A772D4"/>
    <w:rsid w:val="00AA197E"/>
    <w:rsid w:val="00AA1D8D"/>
    <w:rsid w:val="00AF5C7F"/>
    <w:rsid w:val="00B05813"/>
    <w:rsid w:val="00B07C3A"/>
    <w:rsid w:val="00B14A9E"/>
    <w:rsid w:val="00B204BD"/>
    <w:rsid w:val="00B22702"/>
    <w:rsid w:val="00B47730"/>
    <w:rsid w:val="00B479CF"/>
    <w:rsid w:val="00B70D79"/>
    <w:rsid w:val="00B81B15"/>
    <w:rsid w:val="00B93D9B"/>
    <w:rsid w:val="00BF4389"/>
    <w:rsid w:val="00C06113"/>
    <w:rsid w:val="00C16B64"/>
    <w:rsid w:val="00C57ECC"/>
    <w:rsid w:val="00C92F2A"/>
    <w:rsid w:val="00CA7009"/>
    <w:rsid w:val="00CB0664"/>
    <w:rsid w:val="00CD11C6"/>
    <w:rsid w:val="00D4627E"/>
    <w:rsid w:val="00D943C8"/>
    <w:rsid w:val="00DB4046"/>
    <w:rsid w:val="00E0152A"/>
    <w:rsid w:val="00E24EA5"/>
    <w:rsid w:val="00E25013"/>
    <w:rsid w:val="00E66D03"/>
    <w:rsid w:val="00E927D4"/>
    <w:rsid w:val="00ED0785"/>
    <w:rsid w:val="00ED7058"/>
    <w:rsid w:val="00F459D8"/>
    <w:rsid w:val="00F941F8"/>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07FC86E"/>
  <w14:defaultImageDpi w14:val="300"/>
  <w15:docId w15:val="{9AB13A0C-FC6B-0545-9FD0-D478AA3DA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2D0C"/>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FC693F"/>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semiHidden/>
    <w:unhideWhenUsed/>
    <w:qFormat/>
    <w:rsid w:val="00FC693F"/>
    <w:pPr>
      <w:keepNext/>
      <w:keepLines/>
      <w:spacing w:before="200" w:line="276" w:lineRule="auto"/>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link w:val="Heading5Char"/>
    <w:uiPriority w:val="9"/>
    <w:semiHidden/>
    <w:unhideWhenUsed/>
    <w:qFormat/>
    <w:rsid w:val="00FC693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spacing w:after="200" w:line="276" w:lineRule="auto"/>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spacing w:after="200" w:line="276" w:lineRule="auto"/>
      <w:ind w:left="720"/>
      <w:contextualSpacing/>
    </w:pPr>
    <w:rPr>
      <w:rFonts w:asciiTheme="minorHAnsi" w:eastAsiaTheme="minorEastAsia" w:hAnsiTheme="minorHAnsi" w:cstheme="minorBidi"/>
      <w:sz w:val="22"/>
      <w:szCs w:val="22"/>
    </w:rPr>
  </w:style>
  <w:style w:type="paragraph" w:styleId="BodyText">
    <w:name w:val="Body Text"/>
    <w:basedOn w:val="Normal"/>
    <w:link w:val="BodyTextChar"/>
    <w:uiPriority w:val="99"/>
    <w:unhideWhenUsed/>
    <w:rsid w:val="00AA1D8D"/>
    <w:pPr>
      <w:spacing w:after="120" w:line="276" w:lineRule="auto"/>
    </w:pPr>
    <w:rPr>
      <w:rFonts w:asciiTheme="minorHAnsi" w:eastAsiaTheme="minorEastAsia" w:hAnsiTheme="minorHAnsi" w:cstheme="minorBidi"/>
      <w:sz w:val="22"/>
      <w:szCs w:val="22"/>
    </w:r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rPr>
      <w:rFonts w:asciiTheme="minorHAnsi" w:eastAsiaTheme="minorEastAsia" w:hAnsiTheme="minorHAnsi" w:cstheme="minorBidi"/>
      <w:sz w:val="22"/>
      <w:szCs w:val="22"/>
    </w:r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line="276" w:lineRule="auto"/>
    </w:pPr>
    <w:rPr>
      <w:rFonts w:asciiTheme="minorHAnsi" w:eastAsiaTheme="minorEastAsia" w:hAnsiTheme="minorHAnsi" w:cstheme="minorBidi"/>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spacing w:after="200" w:line="276" w:lineRule="auto"/>
      <w:ind w:left="360" w:hanging="360"/>
      <w:contextualSpacing/>
    </w:pPr>
    <w:rPr>
      <w:rFonts w:asciiTheme="minorHAnsi" w:eastAsiaTheme="minorEastAsia" w:hAnsiTheme="minorHAnsi" w:cstheme="minorBidi"/>
      <w:sz w:val="22"/>
      <w:szCs w:val="22"/>
    </w:rPr>
  </w:style>
  <w:style w:type="paragraph" w:styleId="List2">
    <w:name w:val="List 2"/>
    <w:basedOn w:val="Normal"/>
    <w:uiPriority w:val="99"/>
    <w:unhideWhenUsed/>
    <w:rsid w:val="00326F90"/>
    <w:pPr>
      <w:spacing w:after="200" w:line="276" w:lineRule="auto"/>
      <w:ind w:left="720" w:hanging="360"/>
      <w:contextualSpacing/>
    </w:pPr>
    <w:rPr>
      <w:rFonts w:asciiTheme="minorHAnsi" w:eastAsiaTheme="minorEastAsia" w:hAnsiTheme="minorHAnsi" w:cstheme="minorBidi"/>
      <w:sz w:val="22"/>
      <w:szCs w:val="22"/>
    </w:rPr>
  </w:style>
  <w:style w:type="paragraph" w:styleId="List3">
    <w:name w:val="List 3"/>
    <w:basedOn w:val="Normal"/>
    <w:uiPriority w:val="99"/>
    <w:unhideWhenUsed/>
    <w:rsid w:val="00326F90"/>
    <w:pPr>
      <w:spacing w:after="200" w:line="276" w:lineRule="auto"/>
      <w:ind w:left="1080" w:hanging="360"/>
      <w:contextualSpacing/>
    </w:pPr>
    <w:rPr>
      <w:rFonts w:asciiTheme="minorHAnsi" w:eastAsiaTheme="minorEastAsia" w:hAnsiTheme="minorHAnsi" w:cstheme="minorBidi"/>
      <w:sz w:val="22"/>
      <w:szCs w:val="22"/>
    </w:rPr>
  </w:style>
  <w:style w:type="paragraph" w:styleId="ListBullet">
    <w:name w:val="List Bullet"/>
    <w:basedOn w:val="Normal"/>
    <w:uiPriority w:val="99"/>
    <w:unhideWhenUsed/>
    <w:rsid w:val="00326F90"/>
    <w:pPr>
      <w:numPr>
        <w:numId w:val="1"/>
      </w:numPr>
      <w:spacing w:after="200" w:line="276" w:lineRule="auto"/>
      <w:contextualSpacing/>
    </w:pPr>
    <w:rPr>
      <w:rFonts w:asciiTheme="minorHAnsi" w:eastAsiaTheme="minorEastAsia" w:hAnsiTheme="minorHAnsi" w:cstheme="minorBidi"/>
      <w:sz w:val="22"/>
      <w:szCs w:val="22"/>
    </w:rPr>
  </w:style>
  <w:style w:type="paragraph" w:styleId="ListBullet2">
    <w:name w:val="List Bullet 2"/>
    <w:basedOn w:val="Normal"/>
    <w:uiPriority w:val="99"/>
    <w:unhideWhenUsed/>
    <w:rsid w:val="00326F90"/>
    <w:pPr>
      <w:numPr>
        <w:numId w:val="2"/>
      </w:numPr>
      <w:spacing w:after="200" w:line="276" w:lineRule="auto"/>
      <w:contextualSpacing/>
    </w:pPr>
    <w:rPr>
      <w:rFonts w:asciiTheme="minorHAnsi" w:eastAsiaTheme="minorEastAsia" w:hAnsiTheme="minorHAnsi" w:cstheme="minorBidi"/>
      <w:sz w:val="22"/>
      <w:szCs w:val="22"/>
    </w:rPr>
  </w:style>
  <w:style w:type="paragraph" w:styleId="ListBullet3">
    <w:name w:val="List Bullet 3"/>
    <w:basedOn w:val="Normal"/>
    <w:uiPriority w:val="99"/>
    <w:unhideWhenUsed/>
    <w:rsid w:val="00326F90"/>
    <w:pPr>
      <w:numPr>
        <w:numId w:val="3"/>
      </w:numPr>
      <w:spacing w:after="200" w:line="276" w:lineRule="auto"/>
      <w:contextualSpacing/>
    </w:pPr>
    <w:rPr>
      <w:rFonts w:asciiTheme="minorHAnsi" w:eastAsiaTheme="minorEastAsia" w:hAnsiTheme="minorHAnsi" w:cstheme="minorBidi"/>
      <w:sz w:val="22"/>
      <w:szCs w:val="22"/>
    </w:rPr>
  </w:style>
  <w:style w:type="paragraph" w:styleId="ListNumber">
    <w:name w:val="List Number"/>
    <w:basedOn w:val="Normal"/>
    <w:uiPriority w:val="99"/>
    <w:unhideWhenUsed/>
    <w:rsid w:val="00326F90"/>
    <w:pPr>
      <w:numPr>
        <w:numId w:val="5"/>
      </w:numPr>
      <w:spacing w:after="200" w:line="276" w:lineRule="auto"/>
      <w:contextualSpacing/>
    </w:pPr>
    <w:rPr>
      <w:rFonts w:asciiTheme="minorHAnsi" w:eastAsiaTheme="minorEastAsia" w:hAnsiTheme="minorHAnsi" w:cstheme="minorBidi"/>
      <w:sz w:val="22"/>
      <w:szCs w:val="22"/>
    </w:rPr>
  </w:style>
  <w:style w:type="paragraph" w:styleId="ListNumber2">
    <w:name w:val="List Number 2"/>
    <w:basedOn w:val="Normal"/>
    <w:uiPriority w:val="99"/>
    <w:unhideWhenUsed/>
    <w:rsid w:val="0029639D"/>
    <w:pPr>
      <w:numPr>
        <w:numId w:val="6"/>
      </w:numPr>
      <w:spacing w:after="200" w:line="276" w:lineRule="auto"/>
      <w:contextualSpacing/>
    </w:pPr>
    <w:rPr>
      <w:rFonts w:asciiTheme="minorHAnsi" w:eastAsiaTheme="minorEastAsia" w:hAnsiTheme="minorHAnsi" w:cstheme="minorBidi"/>
      <w:sz w:val="22"/>
      <w:szCs w:val="22"/>
    </w:rPr>
  </w:style>
  <w:style w:type="paragraph" w:styleId="ListNumber3">
    <w:name w:val="List Number 3"/>
    <w:basedOn w:val="Normal"/>
    <w:uiPriority w:val="99"/>
    <w:unhideWhenUsed/>
    <w:rsid w:val="0029639D"/>
    <w:pPr>
      <w:numPr>
        <w:numId w:val="7"/>
      </w:numPr>
      <w:spacing w:after="200" w:line="276" w:lineRule="auto"/>
      <w:contextualSpacing/>
    </w:pPr>
    <w:rPr>
      <w:rFonts w:asciiTheme="minorHAnsi" w:eastAsiaTheme="minorEastAsia" w:hAnsiTheme="minorHAnsi" w:cstheme="minorBidi"/>
      <w:sz w:val="22"/>
      <w:szCs w:val="22"/>
    </w:rPr>
  </w:style>
  <w:style w:type="paragraph" w:styleId="ListContinue">
    <w:name w:val="List Continue"/>
    <w:basedOn w:val="Normal"/>
    <w:uiPriority w:val="99"/>
    <w:unhideWhenUsed/>
    <w:rsid w:val="0029639D"/>
    <w:pPr>
      <w:spacing w:after="120" w:line="276" w:lineRule="auto"/>
      <w:ind w:left="360"/>
      <w:contextualSpacing/>
    </w:pPr>
    <w:rPr>
      <w:rFonts w:asciiTheme="minorHAnsi" w:eastAsiaTheme="minorEastAsia" w:hAnsiTheme="minorHAnsi" w:cstheme="minorBidi"/>
      <w:sz w:val="22"/>
      <w:szCs w:val="22"/>
    </w:rPr>
  </w:style>
  <w:style w:type="paragraph" w:styleId="ListContinue2">
    <w:name w:val="List Continue 2"/>
    <w:basedOn w:val="Normal"/>
    <w:uiPriority w:val="99"/>
    <w:unhideWhenUsed/>
    <w:rsid w:val="0029639D"/>
    <w:pPr>
      <w:spacing w:after="120" w:line="276" w:lineRule="auto"/>
      <w:ind w:left="720"/>
      <w:contextualSpacing/>
    </w:pPr>
    <w:rPr>
      <w:rFonts w:asciiTheme="minorHAnsi" w:eastAsiaTheme="minorEastAsia" w:hAnsiTheme="minorHAnsi" w:cstheme="minorBidi"/>
      <w:sz w:val="22"/>
      <w:szCs w:val="22"/>
    </w:rPr>
  </w:style>
  <w:style w:type="paragraph" w:styleId="ListContinue3">
    <w:name w:val="List Continue 3"/>
    <w:basedOn w:val="Normal"/>
    <w:uiPriority w:val="99"/>
    <w:unhideWhenUsed/>
    <w:rsid w:val="0029639D"/>
    <w:pPr>
      <w:spacing w:after="120" w:line="276" w:lineRule="auto"/>
      <w:ind w:left="1080"/>
      <w:contextualSpacing/>
    </w:pPr>
    <w:rPr>
      <w:rFonts w:asciiTheme="minorHAnsi" w:eastAsiaTheme="minorEastAsia" w:hAnsiTheme="minorHAnsi" w:cstheme="minorBidi"/>
      <w:sz w:val="22"/>
      <w:szCs w:val="22"/>
    </w:r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pPr>
      <w:spacing w:after="200" w:line="276" w:lineRule="auto"/>
    </w:pPr>
    <w:rPr>
      <w:rFonts w:asciiTheme="minorHAnsi" w:eastAsiaTheme="minorEastAsia" w:hAnsiTheme="minorHAnsi" w:cstheme="minorBidi"/>
      <w:i/>
      <w:iCs/>
      <w:color w:val="000000" w:themeColor="text1"/>
      <w:sz w:val="22"/>
      <w:szCs w:val="22"/>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line="276" w:lineRule="auto"/>
      <w:ind w:left="936" w:right="936"/>
    </w:pPr>
    <w:rPr>
      <w:rFonts w:asciiTheme="minorHAnsi" w:eastAsiaTheme="minorEastAsia" w:hAnsiTheme="minorHAnsi" w:cstheme="minorBidi"/>
      <w:b/>
      <w:bCs/>
      <w:i/>
      <w:iCs/>
      <w:color w:val="4F81BD" w:themeColor="accent1"/>
      <w:sz w:val="22"/>
      <w:szCs w:val="22"/>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2B00CA"/>
    <w:rPr>
      <w:color w:val="0000FF" w:themeColor="hyperlink"/>
      <w:u w:val="single"/>
    </w:rPr>
  </w:style>
  <w:style w:type="character" w:styleId="UnresolvedMention">
    <w:name w:val="Unresolved Mention"/>
    <w:basedOn w:val="DefaultParagraphFont"/>
    <w:uiPriority w:val="99"/>
    <w:semiHidden/>
    <w:unhideWhenUsed/>
    <w:rsid w:val="002B00CA"/>
    <w:rPr>
      <w:color w:val="605E5C"/>
      <w:shd w:val="clear" w:color="auto" w:fill="E1DFDD"/>
    </w:rPr>
  </w:style>
  <w:style w:type="character" w:styleId="HTMLCode">
    <w:name w:val="HTML Code"/>
    <w:basedOn w:val="DefaultParagraphFont"/>
    <w:uiPriority w:val="99"/>
    <w:semiHidden/>
    <w:unhideWhenUsed/>
    <w:rsid w:val="003739A0"/>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AF5C7F"/>
    <w:rPr>
      <w:color w:val="800080" w:themeColor="followedHyperlink"/>
      <w:u w:val="single"/>
    </w:rPr>
  </w:style>
  <w:style w:type="paragraph" w:styleId="NormalWeb">
    <w:name w:val="Normal (Web)"/>
    <w:basedOn w:val="Normal"/>
    <w:uiPriority w:val="99"/>
    <w:unhideWhenUsed/>
    <w:rsid w:val="000A2D0C"/>
    <w:pPr>
      <w:spacing w:before="100" w:beforeAutospacing="1" w:after="100" w:afterAutospacing="1"/>
    </w:pPr>
  </w:style>
  <w:style w:type="paragraph" w:customStyle="1" w:styleId="comp">
    <w:name w:val="comp"/>
    <w:basedOn w:val="Normal"/>
    <w:rsid w:val="000A2D0C"/>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0A2D0C"/>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0A2D0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0A2D0C"/>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0A2D0C"/>
    <w:rPr>
      <w:rFonts w:ascii="Arial" w:eastAsia="Times New Roman" w:hAnsi="Arial" w:cs="Arial"/>
      <w:vanish/>
      <w:sz w:val="16"/>
      <w:szCs w:val="16"/>
    </w:rPr>
  </w:style>
  <w:style w:type="paragraph" w:customStyle="1" w:styleId="wprm-recipe-ingredient">
    <w:name w:val="wprm-recipe-ingredient"/>
    <w:basedOn w:val="Normal"/>
    <w:rsid w:val="000B6282"/>
    <w:pPr>
      <w:spacing w:before="100" w:beforeAutospacing="1" w:after="100" w:afterAutospacing="1"/>
    </w:pPr>
  </w:style>
  <w:style w:type="character" w:customStyle="1" w:styleId="wprm-recipe-ingredient-amount">
    <w:name w:val="wprm-recipe-ingredient-amount"/>
    <w:basedOn w:val="DefaultParagraphFont"/>
    <w:rsid w:val="000B6282"/>
  </w:style>
  <w:style w:type="character" w:customStyle="1" w:styleId="wprm-recipe-ingredient-name">
    <w:name w:val="wprm-recipe-ingredient-name"/>
    <w:basedOn w:val="DefaultParagraphFont"/>
    <w:rsid w:val="000B6282"/>
  </w:style>
  <w:style w:type="character" w:customStyle="1" w:styleId="wprm-recipe-ingredient-unit">
    <w:name w:val="wprm-recipe-ingredient-unit"/>
    <w:basedOn w:val="DefaultParagraphFont"/>
    <w:rsid w:val="000B6282"/>
  </w:style>
  <w:style w:type="character" w:customStyle="1" w:styleId="wprm-recipe-ingredient-notes">
    <w:name w:val="wprm-recipe-ingredient-notes"/>
    <w:basedOn w:val="DefaultParagraphFont"/>
    <w:rsid w:val="000B6282"/>
  </w:style>
  <w:style w:type="character" w:customStyle="1" w:styleId="wprm-dynamic-quantity">
    <w:name w:val="wprm-dynamic-quantity"/>
    <w:basedOn w:val="DefaultParagraphFont"/>
    <w:rsid w:val="00DB4046"/>
  </w:style>
  <w:style w:type="paragraph" w:customStyle="1" w:styleId="wprm-recipe-instruction">
    <w:name w:val="wprm-recipe-instruction"/>
    <w:basedOn w:val="Normal"/>
    <w:rsid w:val="000675D6"/>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6090">
      <w:bodyDiv w:val="1"/>
      <w:marLeft w:val="0"/>
      <w:marRight w:val="0"/>
      <w:marTop w:val="0"/>
      <w:marBottom w:val="0"/>
      <w:divBdr>
        <w:top w:val="none" w:sz="0" w:space="0" w:color="auto"/>
        <w:left w:val="none" w:sz="0" w:space="0" w:color="auto"/>
        <w:bottom w:val="none" w:sz="0" w:space="0" w:color="auto"/>
        <w:right w:val="none" w:sz="0" w:space="0" w:color="auto"/>
      </w:divBdr>
    </w:div>
    <w:div w:id="42144531">
      <w:bodyDiv w:val="1"/>
      <w:marLeft w:val="0"/>
      <w:marRight w:val="0"/>
      <w:marTop w:val="0"/>
      <w:marBottom w:val="0"/>
      <w:divBdr>
        <w:top w:val="none" w:sz="0" w:space="0" w:color="auto"/>
        <w:left w:val="none" w:sz="0" w:space="0" w:color="auto"/>
        <w:bottom w:val="none" w:sz="0" w:space="0" w:color="auto"/>
        <w:right w:val="none" w:sz="0" w:space="0" w:color="auto"/>
      </w:divBdr>
    </w:div>
    <w:div w:id="68354501">
      <w:bodyDiv w:val="1"/>
      <w:marLeft w:val="0"/>
      <w:marRight w:val="0"/>
      <w:marTop w:val="0"/>
      <w:marBottom w:val="0"/>
      <w:divBdr>
        <w:top w:val="none" w:sz="0" w:space="0" w:color="auto"/>
        <w:left w:val="none" w:sz="0" w:space="0" w:color="auto"/>
        <w:bottom w:val="none" w:sz="0" w:space="0" w:color="auto"/>
        <w:right w:val="none" w:sz="0" w:space="0" w:color="auto"/>
      </w:divBdr>
    </w:div>
    <w:div w:id="112526121">
      <w:bodyDiv w:val="1"/>
      <w:marLeft w:val="0"/>
      <w:marRight w:val="0"/>
      <w:marTop w:val="0"/>
      <w:marBottom w:val="0"/>
      <w:divBdr>
        <w:top w:val="none" w:sz="0" w:space="0" w:color="auto"/>
        <w:left w:val="none" w:sz="0" w:space="0" w:color="auto"/>
        <w:bottom w:val="none" w:sz="0" w:space="0" w:color="auto"/>
        <w:right w:val="none" w:sz="0" w:space="0" w:color="auto"/>
      </w:divBdr>
    </w:div>
    <w:div w:id="164248021">
      <w:bodyDiv w:val="1"/>
      <w:marLeft w:val="0"/>
      <w:marRight w:val="0"/>
      <w:marTop w:val="0"/>
      <w:marBottom w:val="0"/>
      <w:divBdr>
        <w:top w:val="none" w:sz="0" w:space="0" w:color="auto"/>
        <w:left w:val="none" w:sz="0" w:space="0" w:color="auto"/>
        <w:bottom w:val="none" w:sz="0" w:space="0" w:color="auto"/>
        <w:right w:val="none" w:sz="0" w:space="0" w:color="auto"/>
      </w:divBdr>
    </w:div>
    <w:div w:id="199906062">
      <w:bodyDiv w:val="1"/>
      <w:marLeft w:val="0"/>
      <w:marRight w:val="0"/>
      <w:marTop w:val="0"/>
      <w:marBottom w:val="0"/>
      <w:divBdr>
        <w:top w:val="none" w:sz="0" w:space="0" w:color="auto"/>
        <w:left w:val="none" w:sz="0" w:space="0" w:color="auto"/>
        <w:bottom w:val="none" w:sz="0" w:space="0" w:color="auto"/>
        <w:right w:val="none" w:sz="0" w:space="0" w:color="auto"/>
      </w:divBdr>
      <w:divsChild>
        <w:div w:id="780144376">
          <w:marLeft w:val="0"/>
          <w:marRight w:val="0"/>
          <w:marTop w:val="0"/>
          <w:marBottom w:val="75"/>
          <w:divBdr>
            <w:top w:val="none" w:sz="0" w:space="0" w:color="auto"/>
            <w:left w:val="none" w:sz="0" w:space="0" w:color="auto"/>
            <w:bottom w:val="none" w:sz="0" w:space="0" w:color="auto"/>
            <w:right w:val="none" w:sz="0" w:space="0" w:color="auto"/>
          </w:divBdr>
        </w:div>
        <w:div w:id="1835099255">
          <w:marLeft w:val="0"/>
          <w:marRight w:val="0"/>
          <w:marTop w:val="0"/>
          <w:marBottom w:val="75"/>
          <w:divBdr>
            <w:top w:val="none" w:sz="0" w:space="0" w:color="auto"/>
            <w:left w:val="none" w:sz="0" w:space="0" w:color="auto"/>
            <w:bottom w:val="none" w:sz="0" w:space="0" w:color="auto"/>
            <w:right w:val="none" w:sz="0" w:space="0" w:color="auto"/>
          </w:divBdr>
        </w:div>
        <w:div w:id="732432970">
          <w:marLeft w:val="0"/>
          <w:marRight w:val="0"/>
          <w:marTop w:val="0"/>
          <w:marBottom w:val="75"/>
          <w:divBdr>
            <w:top w:val="none" w:sz="0" w:space="0" w:color="auto"/>
            <w:left w:val="none" w:sz="0" w:space="0" w:color="auto"/>
            <w:bottom w:val="none" w:sz="0" w:space="0" w:color="auto"/>
            <w:right w:val="none" w:sz="0" w:space="0" w:color="auto"/>
          </w:divBdr>
        </w:div>
        <w:div w:id="1337263694">
          <w:marLeft w:val="0"/>
          <w:marRight w:val="0"/>
          <w:marTop w:val="0"/>
          <w:marBottom w:val="75"/>
          <w:divBdr>
            <w:top w:val="none" w:sz="0" w:space="0" w:color="auto"/>
            <w:left w:val="none" w:sz="0" w:space="0" w:color="auto"/>
            <w:bottom w:val="none" w:sz="0" w:space="0" w:color="auto"/>
            <w:right w:val="none" w:sz="0" w:space="0" w:color="auto"/>
          </w:divBdr>
        </w:div>
        <w:div w:id="1692032490">
          <w:marLeft w:val="0"/>
          <w:marRight w:val="0"/>
          <w:marTop w:val="0"/>
          <w:marBottom w:val="75"/>
          <w:divBdr>
            <w:top w:val="none" w:sz="0" w:space="0" w:color="auto"/>
            <w:left w:val="none" w:sz="0" w:space="0" w:color="auto"/>
            <w:bottom w:val="none" w:sz="0" w:space="0" w:color="auto"/>
            <w:right w:val="none" w:sz="0" w:space="0" w:color="auto"/>
          </w:divBdr>
        </w:div>
      </w:divsChild>
    </w:div>
    <w:div w:id="218134261">
      <w:bodyDiv w:val="1"/>
      <w:marLeft w:val="0"/>
      <w:marRight w:val="0"/>
      <w:marTop w:val="0"/>
      <w:marBottom w:val="0"/>
      <w:divBdr>
        <w:top w:val="none" w:sz="0" w:space="0" w:color="auto"/>
        <w:left w:val="none" w:sz="0" w:space="0" w:color="auto"/>
        <w:bottom w:val="none" w:sz="0" w:space="0" w:color="auto"/>
        <w:right w:val="none" w:sz="0" w:space="0" w:color="auto"/>
      </w:divBdr>
      <w:divsChild>
        <w:div w:id="1319383425">
          <w:marLeft w:val="0"/>
          <w:marRight w:val="0"/>
          <w:marTop w:val="720"/>
          <w:marBottom w:val="720"/>
          <w:divBdr>
            <w:top w:val="none" w:sz="0" w:space="0" w:color="auto"/>
            <w:left w:val="none" w:sz="0" w:space="0" w:color="auto"/>
            <w:bottom w:val="none" w:sz="0" w:space="0" w:color="auto"/>
            <w:right w:val="none" w:sz="0" w:space="0" w:color="auto"/>
          </w:divBdr>
          <w:divsChild>
            <w:div w:id="1538422641">
              <w:marLeft w:val="0"/>
              <w:marRight w:val="0"/>
              <w:marTop w:val="0"/>
              <w:marBottom w:val="0"/>
              <w:divBdr>
                <w:top w:val="none" w:sz="0" w:space="0" w:color="auto"/>
                <w:left w:val="none" w:sz="0" w:space="0" w:color="auto"/>
                <w:bottom w:val="none" w:sz="0" w:space="0" w:color="auto"/>
                <w:right w:val="none" w:sz="0" w:space="0" w:color="auto"/>
              </w:divBdr>
            </w:div>
          </w:divsChild>
        </w:div>
        <w:div w:id="2122676359">
          <w:marLeft w:val="0"/>
          <w:marRight w:val="0"/>
          <w:marTop w:val="0"/>
          <w:marBottom w:val="0"/>
          <w:divBdr>
            <w:top w:val="none" w:sz="0" w:space="0" w:color="auto"/>
            <w:left w:val="none" w:sz="0" w:space="0" w:color="auto"/>
            <w:bottom w:val="none" w:sz="0" w:space="0" w:color="auto"/>
            <w:right w:val="none" w:sz="0" w:space="0" w:color="auto"/>
          </w:divBdr>
          <w:divsChild>
            <w:div w:id="115942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386512">
      <w:bodyDiv w:val="1"/>
      <w:marLeft w:val="0"/>
      <w:marRight w:val="0"/>
      <w:marTop w:val="0"/>
      <w:marBottom w:val="0"/>
      <w:divBdr>
        <w:top w:val="none" w:sz="0" w:space="0" w:color="auto"/>
        <w:left w:val="none" w:sz="0" w:space="0" w:color="auto"/>
        <w:bottom w:val="none" w:sz="0" w:space="0" w:color="auto"/>
        <w:right w:val="none" w:sz="0" w:space="0" w:color="auto"/>
      </w:divBdr>
    </w:div>
    <w:div w:id="345376275">
      <w:bodyDiv w:val="1"/>
      <w:marLeft w:val="0"/>
      <w:marRight w:val="0"/>
      <w:marTop w:val="0"/>
      <w:marBottom w:val="0"/>
      <w:divBdr>
        <w:top w:val="none" w:sz="0" w:space="0" w:color="auto"/>
        <w:left w:val="none" w:sz="0" w:space="0" w:color="auto"/>
        <w:bottom w:val="none" w:sz="0" w:space="0" w:color="auto"/>
        <w:right w:val="none" w:sz="0" w:space="0" w:color="auto"/>
      </w:divBdr>
    </w:div>
    <w:div w:id="394360115">
      <w:bodyDiv w:val="1"/>
      <w:marLeft w:val="0"/>
      <w:marRight w:val="0"/>
      <w:marTop w:val="0"/>
      <w:marBottom w:val="0"/>
      <w:divBdr>
        <w:top w:val="none" w:sz="0" w:space="0" w:color="auto"/>
        <w:left w:val="none" w:sz="0" w:space="0" w:color="auto"/>
        <w:bottom w:val="none" w:sz="0" w:space="0" w:color="auto"/>
        <w:right w:val="none" w:sz="0" w:space="0" w:color="auto"/>
      </w:divBdr>
      <w:divsChild>
        <w:div w:id="5005810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99328862">
      <w:bodyDiv w:val="1"/>
      <w:marLeft w:val="0"/>
      <w:marRight w:val="0"/>
      <w:marTop w:val="0"/>
      <w:marBottom w:val="0"/>
      <w:divBdr>
        <w:top w:val="none" w:sz="0" w:space="0" w:color="auto"/>
        <w:left w:val="none" w:sz="0" w:space="0" w:color="auto"/>
        <w:bottom w:val="none" w:sz="0" w:space="0" w:color="auto"/>
        <w:right w:val="none" w:sz="0" w:space="0" w:color="auto"/>
      </w:divBdr>
      <w:divsChild>
        <w:div w:id="2097242867">
          <w:marLeft w:val="0"/>
          <w:marRight w:val="0"/>
          <w:marTop w:val="0"/>
          <w:marBottom w:val="0"/>
          <w:divBdr>
            <w:top w:val="none" w:sz="0" w:space="0" w:color="auto"/>
            <w:left w:val="none" w:sz="0" w:space="0" w:color="auto"/>
            <w:bottom w:val="none" w:sz="0" w:space="0" w:color="auto"/>
            <w:right w:val="none" w:sz="0" w:space="0" w:color="auto"/>
          </w:divBdr>
          <w:divsChild>
            <w:div w:id="450364563">
              <w:marLeft w:val="0"/>
              <w:marRight w:val="0"/>
              <w:marTop w:val="0"/>
              <w:marBottom w:val="0"/>
              <w:divBdr>
                <w:top w:val="none" w:sz="0" w:space="0" w:color="auto"/>
                <w:left w:val="none" w:sz="0" w:space="0" w:color="auto"/>
                <w:bottom w:val="none" w:sz="0" w:space="0" w:color="auto"/>
                <w:right w:val="none" w:sz="0" w:space="0" w:color="auto"/>
              </w:divBdr>
              <w:divsChild>
                <w:div w:id="1695380829">
                  <w:marLeft w:val="0"/>
                  <w:marRight w:val="0"/>
                  <w:marTop w:val="0"/>
                  <w:marBottom w:val="0"/>
                  <w:divBdr>
                    <w:top w:val="none" w:sz="0" w:space="0" w:color="auto"/>
                    <w:left w:val="none" w:sz="0" w:space="0" w:color="auto"/>
                    <w:bottom w:val="none" w:sz="0" w:space="0" w:color="auto"/>
                    <w:right w:val="none" w:sz="0" w:space="0" w:color="auto"/>
                  </w:divBdr>
                  <w:divsChild>
                    <w:div w:id="173010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1991041">
      <w:bodyDiv w:val="1"/>
      <w:marLeft w:val="0"/>
      <w:marRight w:val="0"/>
      <w:marTop w:val="0"/>
      <w:marBottom w:val="0"/>
      <w:divBdr>
        <w:top w:val="none" w:sz="0" w:space="0" w:color="auto"/>
        <w:left w:val="none" w:sz="0" w:space="0" w:color="auto"/>
        <w:bottom w:val="none" w:sz="0" w:space="0" w:color="auto"/>
        <w:right w:val="none" w:sz="0" w:space="0" w:color="auto"/>
      </w:divBdr>
    </w:div>
    <w:div w:id="503862066">
      <w:bodyDiv w:val="1"/>
      <w:marLeft w:val="0"/>
      <w:marRight w:val="0"/>
      <w:marTop w:val="0"/>
      <w:marBottom w:val="0"/>
      <w:divBdr>
        <w:top w:val="none" w:sz="0" w:space="0" w:color="auto"/>
        <w:left w:val="none" w:sz="0" w:space="0" w:color="auto"/>
        <w:bottom w:val="none" w:sz="0" w:space="0" w:color="auto"/>
        <w:right w:val="none" w:sz="0" w:space="0" w:color="auto"/>
      </w:divBdr>
    </w:div>
    <w:div w:id="504788115">
      <w:bodyDiv w:val="1"/>
      <w:marLeft w:val="0"/>
      <w:marRight w:val="0"/>
      <w:marTop w:val="0"/>
      <w:marBottom w:val="0"/>
      <w:divBdr>
        <w:top w:val="none" w:sz="0" w:space="0" w:color="auto"/>
        <w:left w:val="none" w:sz="0" w:space="0" w:color="auto"/>
        <w:bottom w:val="none" w:sz="0" w:space="0" w:color="auto"/>
        <w:right w:val="none" w:sz="0" w:space="0" w:color="auto"/>
      </w:divBdr>
    </w:div>
    <w:div w:id="507789294">
      <w:bodyDiv w:val="1"/>
      <w:marLeft w:val="0"/>
      <w:marRight w:val="0"/>
      <w:marTop w:val="0"/>
      <w:marBottom w:val="0"/>
      <w:divBdr>
        <w:top w:val="none" w:sz="0" w:space="0" w:color="auto"/>
        <w:left w:val="none" w:sz="0" w:space="0" w:color="auto"/>
        <w:bottom w:val="none" w:sz="0" w:space="0" w:color="auto"/>
        <w:right w:val="none" w:sz="0" w:space="0" w:color="auto"/>
      </w:divBdr>
    </w:div>
    <w:div w:id="517429598">
      <w:bodyDiv w:val="1"/>
      <w:marLeft w:val="0"/>
      <w:marRight w:val="0"/>
      <w:marTop w:val="0"/>
      <w:marBottom w:val="0"/>
      <w:divBdr>
        <w:top w:val="none" w:sz="0" w:space="0" w:color="auto"/>
        <w:left w:val="none" w:sz="0" w:space="0" w:color="auto"/>
        <w:bottom w:val="none" w:sz="0" w:space="0" w:color="auto"/>
        <w:right w:val="none" w:sz="0" w:space="0" w:color="auto"/>
      </w:divBdr>
    </w:div>
    <w:div w:id="532350791">
      <w:bodyDiv w:val="1"/>
      <w:marLeft w:val="0"/>
      <w:marRight w:val="0"/>
      <w:marTop w:val="0"/>
      <w:marBottom w:val="0"/>
      <w:divBdr>
        <w:top w:val="none" w:sz="0" w:space="0" w:color="auto"/>
        <w:left w:val="none" w:sz="0" w:space="0" w:color="auto"/>
        <w:bottom w:val="none" w:sz="0" w:space="0" w:color="auto"/>
        <w:right w:val="none" w:sz="0" w:space="0" w:color="auto"/>
      </w:divBdr>
    </w:div>
    <w:div w:id="584845715">
      <w:bodyDiv w:val="1"/>
      <w:marLeft w:val="0"/>
      <w:marRight w:val="0"/>
      <w:marTop w:val="0"/>
      <w:marBottom w:val="0"/>
      <w:divBdr>
        <w:top w:val="none" w:sz="0" w:space="0" w:color="auto"/>
        <w:left w:val="none" w:sz="0" w:space="0" w:color="auto"/>
        <w:bottom w:val="none" w:sz="0" w:space="0" w:color="auto"/>
        <w:right w:val="none" w:sz="0" w:space="0" w:color="auto"/>
      </w:divBdr>
    </w:div>
    <w:div w:id="590092651">
      <w:bodyDiv w:val="1"/>
      <w:marLeft w:val="0"/>
      <w:marRight w:val="0"/>
      <w:marTop w:val="0"/>
      <w:marBottom w:val="0"/>
      <w:divBdr>
        <w:top w:val="none" w:sz="0" w:space="0" w:color="auto"/>
        <w:left w:val="none" w:sz="0" w:space="0" w:color="auto"/>
        <w:bottom w:val="none" w:sz="0" w:space="0" w:color="auto"/>
        <w:right w:val="none" w:sz="0" w:space="0" w:color="auto"/>
      </w:divBdr>
    </w:div>
    <w:div w:id="594093922">
      <w:bodyDiv w:val="1"/>
      <w:marLeft w:val="0"/>
      <w:marRight w:val="0"/>
      <w:marTop w:val="0"/>
      <w:marBottom w:val="0"/>
      <w:divBdr>
        <w:top w:val="none" w:sz="0" w:space="0" w:color="auto"/>
        <w:left w:val="none" w:sz="0" w:space="0" w:color="auto"/>
        <w:bottom w:val="none" w:sz="0" w:space="0" w:color="auto"/>
        <w:right w:val="none" w:sz="0" w:space="0" w:color="auto"/>
      </w:divBdr>
    </w:div>
    <w:div w:id="665868301">
      <w:bodyDiv w:val="1"/>
      <w:marLeft w:val="0"/>
      <w:marRight w:val="0"/>
      <w:marTop w:val="0"/>
      <w:marBottom w:val="0"/>
      <w:divBdr>
        <w:top w:val="none" w:sz="0" w:space="0" w:color="auto"/>
        <w:left w:val="none" w:sz="0" w:space="0" w:color="auto"/>
        <w:bottom w:val="none" w:sz="0" w:space="0" w:color="auto"/>
        <w:right w:val="none" w:sz="0" w:space="0" w:color="auto"/>
      </w:divBdr>
    </w:div>
    <w:div w:id="729307030">
      <w:bodyDiv w:val="1"/>
      <w:marLeft w:val="0"/>
      <w:marRight w:val="0"/>
      <w:marTop w:val="0"/>
      <w:marBottom w:val="0"/>
      <w:divBdr>
        <w:top w:val="none" w:sz="0" w:space="0" w:color="auto"/>
        <w:left w:val="none" w:sz="0" w:space="0" w:color="auto"/>
        <w:bottom w:val="none" w:sz="0" w:space="0" w:color="auto"/>
        <w:right w:val="none" w:sz="0" w:space="0" w:color="auto"/>
      </w:divBdr>
    </w:div>
    <w:div w:id="849679131">
      <w:bodyDiv w:val="1"/>
      <w:marLeft w:val="0"/>
      <w:marRight w:val="0"/>
      <w:marTop w:val="0"/>
      <w:marBottom w:val="0"/>
      <w:divBdr>
        <w:top w:val="none" w:sz="0" w:space="0" w:color="auto"/>
        <w:left w:val="none" w:sz="0" w:space="0" w:color="auto"/>
        <w:bottom w:val="none" w:sz="0" w:space="0" w:color="auto"/>
        <w:right w:val="none" w:sz="0" w:space="0" w:color="auto"/>
      </w:divBdr>
      <w:divsChild>
        <w:div w:id="168952233">
          <w:marLeft w:val="0"/>
          <w:marRight w:val="0"/>
          <w:marTop w:val="0"/>
          <w:marBottom w:val="0"/>
          <w:divBdr>
            <w:top w:val="none" w:sz="0" w:space="0" w:color="auto"/>
            <w:left w:val="none" w:sz="0" w:space="0" w:color="auto"/>
            <w:bottom w:val="none" w:sz="0" w:space="0" w:color="auto"/>
            <w:right w:val="none" w:sz="0" w:space="0" w:color="auto"/>
          </w:divBdr>
          <w:divsChild>
            <w:div w:id="277952853">
              <w:marLeft w:val="0"/>
              <w:marRight w:val="0"/>
              <w:marTop w:val="0"/>
              <w:marBottom w:val="0"/>
              <w:divBdr>
                <w:top w:val="none" w:sz="0" w:space="0" w:color="auto"/>
                <w:left w:val="none" w:sz="0" w:space="0" w:color="auto"/>
                <w:bottom w:val="none" w:sz="0" w:space="0" w:color="auto"/>
                <w:right w:val="none" w:sz="0" w:space="0" w:color="auto"/>
              </w:divBdr>
              <w:divsChild>
                <w:div w:id="1767068665">
                  <w:marLeft w:val="0"/>
                  <w:marRight w:val="0"/>
                  <w:marTop w:val="0"/>
                  <w:marBottom w:val="0"/>
                  <w:divBdr>
                    <w:top w:val="none" w:sz="0" w:space="0" w:color="auto"/>
                    <w:left w:val="none" w:sz="0" w:space="0" w:color="auto"/>
                    <w:bottom w:val="none" w:sz="0" w:space="0" w:color="auto"/>
                    <w:right w:val="none" w:sz="0" w:space="0" w:color="auto"/>
                  </w:divBdr>
                  <w:divsChild>
                    <w:div w:id="36892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0604580">
      <w:bodyDiv w:val="1"/>
      <w:marLeft w:val="0"/>
      <w:marRight w:val="0"/>
      <w:marTop w:val="0"/>
      <w:marBottom w:val="0"/>
      <w:divBdr>
        <w:top w:val="none" w:sz="0" w:space="0" w:color="auto"/>
        <w:left w:val="none" w:sz="0" w:space="0" w:color="auto"/>
        <w:bottom w:val="none" w:sz="0" w:space="0" w:color="auto"/>
        <w:right w:val="none" w:sz="0" w:space="0" w:color="auto"/>
      </w:divBdr>
      <w:divsChild>
        <w:div w:id="515581666">
          <w:marLeft w:val="0"/>
          <w:marRight w:val="0"/>
          <w:marTop w:val="0"/>
          <w:marBottom w:val="75"/>
          <w:divBdr>
            <w:top w:val="none" w:sz="0" w:space="0" w:color="auto"/>
            <w:left w:val="none" w:sz="0" w:space="0" w:color="auto"/>
            <w:bottom w:val="none" w:sz="0" w:space="0" w:color="auto"/>
            <w:right w:val="none" w:sz="0" w:space="0" w:color="auto"/>
          </w:divBdr>
        </w:div>
        <w:div w:id="853151110">
          <w:marLeft w:val="0"/>
          <w:marRight w:val="0"/>
          <w:marTop w:val="0"/>
          <w:marBottom w:val="75"/>
          <w:divBdr>
            <w:top w:val="none" w:sz="0" w:space="0" w:color="auto"/>
            <w:left w:val="none" w:sz="0" w:space="0" w:color="auto"/>
            <w:bottom w:val="none" w:sz="0" w:space="0" w:color="auto"/>
            <w:right w:val="none" w:sz="0" w:space="0" w:color="auto"/>
          </w:divBdr>
        </w:div>
        <w:div w:id="1221789786">
          <w:marLeft w:val="0"/>
          <w:marRight w:val="0"/>
          <w:marTop w:val="0"/>
          <w:marBottom w:val="75"/>
          <w:divBdr>
            <w:top w:val="none" w:sz="0" w:space="0" w:color="auto"/>
            <w:left w:val="none" w:sz="0" w:space="0" w:color="auto"/>
            <w:bottom w:val="none" w:sz="0" w:space="0" w:color="auto"/>
            <w:right w:val="none" w:sz="0" w:space="0" w:color="auto"/>
          </w:divBdr>
        </w:div>
        <w:div w:id="1482699250">
          <w:marLeft w:val="0"/>
          <w:marRight w:val="0"/>
          <w:marTop w:val="0"/>
          <w:marBottom w:val="75"/>
          <w:divBdr>
            <w:top w:val="none" w:sz="0" w:space="0" w:color="auto"/>
            <w:left w:val="none" w:sz="0" w:space="0" w:color="auto"/>
            <w:bottom w:val="none" w:sz="0" w:space="0" w:color="auto"/>
            <w:right w:val="none" w:sz="0" w:space="0" w:color="auto"/>
          </w:divBdr>
        </w:div>
        <w:div w:id="320474331">
          <w:marLeft w:val="0"/>
          <w:marRight w:val="0"/>
          <w:marTop w:val="0"/>
          <w:marBottom w:val="75"/>
          <w:divBdr>
            <w:top w:val="none" w:sz="0" w:space="0" w:color="auto"/>
            <w:left w:val="none" w:sz="0" w:space="0" w:color="auto"/>
            <w:bottom w:val="none" w:sz="0" w:space="0" w:color="auto"/>
            <w:right w:val="none" w:sz="0" w:space="0" w:color="auto"/>
          </w:divBdr>
        </w:div>
      </w:divsChild>
    </w:div>
    <w:div w:id="854922254">
      <w:bodyDiv w:val="1"/>
      <w:marLeft w:val="0"/>
      <w:marRight w:val="0"/>
      <w:marTop w:val="0"/>
      <w:marBottom w:val="0"/>
      <w:divBdr>
        <w:top w:val="none" w:sz="0" w:space="0" w:color="auto"/>
        <w:left w:val="none" w:sz="0" w:space="0" w:color="auto"/>
        <w:bottom w:val="none" w:sz="0" w:space="0" w:color="auto"/>
        <w:right w:val="none" w:sz="0" w:space="0" w:color="auto"/>
      </w:divBdr>
    </w:div>
    <w:div w:id="864488521">
      <w:bodyDiv w:val="1"/>
      <w:marLeft w:val="0"/>
      <w:marRight w:val="0"/>
      <w:marTop w:val="0"/>
      <w:marBottom w:val="0"/>
      <w:divBdr>
        <w:top w:val="none" w:sz="0" w:space="0" w:color="auto"/>
        <w:left w:val="none" w:sz="0" w:space="0" w:color="auto"/>
        <w:bottom w:val="none" w:sz="0" w:space="0" w:color="auto"/>
        <w:right w:val="none" w:sz="0" w:space="0" w:color="auto"/>
      </w:divBdr>
    </w:div>
    <w:div w:id="892272883">
      <w:bodyDiv w:val="1"/>
      <w:marLeft w:val="0"/>
      <w:marRight w:val="0"/>
      <w:marTop w:val="0"/>
      <w:marBottom w:val="0"/>
      <w:divBdr>
        <w:top w:val="none" w:sz="0" w:space="0" w:color="auto"/>
        <w:left w:val="none" w:sz="0" w:space="0" w:color="auto"/>
        <w:bottom w:val="none" w:sz="0" w:space="0" w:color="auto"/>
        <w:right w:val="none" w:sz="0" w:space="0" w:color="auto"/>
      </w:divBdr>
    </w:div>
    <w:div w:id="980962398">
      <w:bodyDiv w:val="1"/>
      <w:marLeft w:val="0"/>
      <w:marRight w:val="0"/>
      <w:marTop w:val="0"/>
      <w:marBottom w:val="0"/>
      <w:divBdr>
        <w:top w:val="none" w:sz="0" w:space="0" w:color="auto"/>
        <w:left w:val="none" w:sz="0" w:space="0" w:color="auto"/>
        <w:bottom w:val="none" w:sz="0" w:space="0" w:color="auto"/>
        <w:right w:val="none" w:sz="0" w:space="0" w:color="auto"/>
      </w:divBdr>
    </w:div>
    <w:div w:id="988094174">
      <w:bodyDiv w:val="1"/>
      <w:marLeft w:val="0"/>
      <w:marRight w:val="0"/>
      <w:marTop w:val="0"/>
      <w:marBottom w:val="0"/>
      <w:divBdr>
        <w:top w:val="none" w:sz="0" w:space="0" w:color="auto"/>
        <w:left w:val="none" w:sz="0" w:space="0" w:color="auto"/>
        <w:bottom w:val="none" w:sz="0" w:space="0" w:color="auto"/>
        <w:right w:val="none" w:sz="0" w:space="0" w:color="auto"/>
      </w:divBdr>
    </w:div>
    <w:div w:id="1024674666">
      <w:bodyDiv w:val="1"/>
      <w:marLeft w:val="0"/>
      <w:marRight w:val="0"/>
      <w:marTop w:val="0"/>
      <w:marBottom w:val="0"/>
      <w:divBdr>
        <w:top w:val="none" w:sz="0" w:space="0" w:color="auto"/>
        <w:left w:val="none" w:sz="0" w:space="0" w:color="auto"/>
        <w:bottom w:val="none" w:sz="0" w:space="0" w:color="auto"/>
        <w:right w:val="none" w:sz="0" w:space="0" w:color="auto"/>
      </w:divBdr>
    </w:div>
    <w:div w:id="1133717067">
      <w:bodyDiv w:val="1"/>
      <w:marLeft w:val="0"/>
      <w:marRight w:val="0"/>
      <w:marTop w:val="0"/>
      <w:marBottom w:val="0"/>
      <w:divBdr>
        <w:top w:val="none" w:sz="0" w:space="0" w:color="auto"/>
        <w:left w:val="none" w:sz="0" w:space="0" w:color="auto"/>
        <w:bottom w:val="none" w:sz="0" w:space="0" w:color="auto"/>
        <w:right w:val="none" w:sz="0" w:space="0" w:color="auto"/>
      </w:divBdr>
    </w:div>
    <w:div w:id="1159423653">
      <w:bodyDiv w:val="1"/>
      <w:marLeft w:val="0"/>
      <w:marRight w:val="0"/>
      <w:marTop w:val="0"/>
      <w:marBottom w:val="0"/>
      <w:divBdr>
        <w:top w:val="none" w:sz="0" w:space="0" w:color="auto"/>
        <w:left w:val="none" w:sz="0" w:space="0" w:color="auto"/>
        <w:bottom w:val="none" w:sz="0" w:space="0" w:color="auto"/>
        <w:right w:val="none" w:sz="0" w:space="0" w:color="auto"/>
      </w:divBdr>
      <w:divsChild>
        <w:div w:id="698773332">
          <w:marLeft w:val="0"/>
          <w:marRight w:val="0"/>
          <w:marTop w:val="0"/>
          <w:marBottom w:val="75"/>
          <w:divBdr>
            <w:top w:val="none" w:sz="0" w:space="0" w:color="auto"/>
            <w:left w:val="none" w:sz="0" w:space="0" w:color="auto"/>
            <w:bottom w:val="none" w:sz="0" w:space="0" w:color="auto"/>
            <w:right w:val="none" w:sz="0" w:space="0" w:color="auto"/>
          </w:divBdr>
        </w:div>
        <w:div w:id="1880824562">
          <w:marLeft w:val="0"/>
          <w:marRight w:val="0"/>
          <w:marTop w:val="0"/>
          <w:marBottom w:val="75"/>
          <w:divBdr>
            <w:top w:val="none" w:sz="0" w:space="0" w:color="auto"/>
            <w:left w:val="none" w:sz="0" w:space="0" w:color="auto"/>
            <w:bottom w:val="none" w:sz="0" w:space="0" w:color="auto"/>
            <w:right w:val="none" w:sz="0" w:space="0" w:color="auto"/>
          </w:divBdr>
        </w:div>
        <w:div w:id="418021307">
          <w:marLeft w:val="0"/>
          <w:marRight w:val="0"/>
          <w:marTop w:val="0"/>
          <w:marBottom w:val="75"/>
          <w:divBdr>
            <w:top w:val="none" w:sz="0" w:space="0" w:color="auto"/>
            <w:left w:val="none" w:sz="0" w:space="0" w:color="auto"/>
            <w:bottom w:val="none" w:sz="0" w:space="0" w:color="auto"/>
            <w:right w:val="none" w:sz="0" w:space="0" w:color="auto"/>
          </w:divBdr>
        </w:div>
        <w:div w:id="1907842160">
          <w:marLeft w:val="0"/>
          <w:marRight w:val="0"/>
          <w:marTop w:val="0"/>
          <w:marBottom w:val="75"/>
          <w:divBdr>
            <w:top w:val="none" w:sz="0" w:space="0" w:color="auto"/>
            <w:left w:val="none" w:sz="0" w:space="0" w:color="auto"/>
            <w:bottom w:val="none" w:sz="0" w:space="0" w:color="auto"/>
            <w:right w:val="none" w:sz="0" w:space="0" w:color="auto"/>
          </w:divBdr>
        </w:div>
      </w:divsChild>
    </w:div>
    <w:div w:id="1240098196">
      <w:bodyDiv w:val="1"/>
      <w:marLeft w:val="0"/>
      <w:marRight w:val="0"/>
      <w:marTop w:val="0"/>
      <w:marBottom w:val="0"/>
      <w:divBdr>
        <w:top w:val="none" w:sz="0" w:space="0" w:color="auto"/>
        <w:left w:val="none" w:sz="0" w:space="0" w:color="auto"/>
        <w:bottom w:val="none" w:sz="0" w:space="0" w:color="auto"/>
        <w:right w:val="none" w:sz="0" w:space="0" w:color="auto"/>
      </w:divBdr>
    </w:div>
    <w:div w:id="1242368819">
      <w:bodyDiv w:val="1"/>
      <w:marLeft w:val="0"/>
      <w:marRight w:val="0"/>
      <w:marTop w:val="0"/>
      <w:marBottom w:val="0"/>
      <w:divBdr>
        <w:top w:val="none" w:sz="0" w:space="0" w:color="auto"/>
        <w:left w:val="none" w:sz="0" w:space="0" w:color="auto"/>
        <w:bottom w:val="none" w:sz="0" w:space="0" w:color="auto"/>
        <w:right w:val="none" w:sz="0" w:space="0" w:color="auto"/>
      </w:divBdr>
      <w:divsChild>
        <w:div w:id="279649488">
          <w:marLeft w:val="0"/>
          <w:marRight w:val="0"/>
          <w:marTop w:val="0"/>
          <w:marBottom w:val="75"/>
          <w:divBdr>
            <w:top w:val="none" w:sz="0" w:space="0" w:color="auto"/>
            <w:left w:val="none" w:sz="0" w:space="0" w:color="auto"/>
            <w:bottom w:val="none" w:sz="0" w:space="0" w:color="auto"/>
            <w:right w:val="none" w:sz="0" w:space="0" w:color="auto"/>
          </w:divBdr>
        </w:div>
        <w:div w:id="1049384175">
          <w:marLeft w:val="0"/>
          <w:marRight w:val="0"/>
          <w:marTop w:val="0"/>
          <w:marBottom w:val="75"/>
          <w:divBdr>
            <w:top w:val="none" w:sz="0" w:space="0" w:color="auto"/>
            <w:left w:val="none" w:sz="0" w:space="0" w:color="auto"/>
            <w:bottom w:val="none" w:sz="0" w:space="0" w:color="auto"/>
            <w:right w:val="none" w:sz="0" w:space="0" w:color="auto"/>
          </w:divBdr>
        </w:div>
        <w:div w:id="537815989">
          <w:marLeft w:val="0"/>
          <w:marRight w:val="0"/>
          <w:marTop w:val="0"/>
          <w:marBottom w:val="75"/>
          <w:divBdr>
            <w:top w:val="none" w:sz="0" w:space="0" w:color="auto"/>
            <w:left w:val="none" w:sz="0" w:space="0" w:color="auto"/>
            <w:bottom w:val="none" w:sz="0" w:space="0" w:color="auto"/>
            <w:right w:val="none" w:sz="0" w:space="0" w:color="auto"/>
          </w:divBdr>
        </w:div>
        <w:div w:id="420878477">
          <w:marLeft w:val="0"/>
          <w:marRight w:val="0"/>
          <w:marTop w:val="0"/>
          <w:marBottom w:val="75"/>
          <w:divBdr>
            <w:top w:val="none" w:sz="0" w:space="0" w:color="auto"/>
            <w:left w:val="none" w:sz="0" w:space="0" w:color="auto"/>
            <w:bottom w:val="none" w:sz="0" w:space="0" w:color="auto"/>
            <w:right w:val="none" w:sz="0" w:space="0" w:color="auto"/>
          </w:divBdr>
        </w:div>
        <w:div w:id="1411804837">
          <w:marLeft w:val="0"/>
          <w:marRight w:val="0"/>
          <w:marTop w:val="0"/>
          <w:marBottom w:val="75"/>
          <w:divBdr>
            <w:top w:val="none" w:sz="0" w:space="0" w:color="auto"/>
            <w:left w:val="none" w:sz="0" w:space="0" w:color="auto"/>
            <w:bottom w:val="none" w:sz="0" w:space="0" w:color="auto"/>
            <w:right w:val="none" w:sz="0" w:space="0" w:color="auto"/>
          </w:divBdr>
        </w:div>
      </w:divsChild>
    </w:div>
    <w:div w:id="1273591807">
      <w:bodyDiv w:val="1"/>
      <w:marLeft w:val="0"/>
      <w:marRight w:val="0"/>
      <w:marTop w:val="0"/>
      <w:marBottom w:val="0"/>
      <w:divBdr>
        <w:top w:val="none" w:sz="0" w:space="0" w:color="auto"/>
        <w:left w:val="none" w:sz="0" w:space="0" w:color="auto"/>
        <w:bottom w:val="none" w:sz="0" w:space="0" w:color="auto"/>
        <w:right w:val="none" w:sz="0" w:space="0" w:color="auto"/>
      </w:divBdr>
    </w:div>
    <w:div w:id="1286811339">
      <w:bodyDiv w:val="1"/>
      <w:marLeft w:val="0"/>
      <w:marRight w:val="0"/>
      <w:marTop w:val="0"/>
      <w:marBottom w:val="0"/>
      <w:divBdr>
        <w:top w:val="none" w:sz="0" w:space="0" w:color="auto"/>
        <w:left w:val="none" w:sz="0" w:space="0" w:color="auto"/>
        <w:bottom w:val="none" w:sz="0" w:space="0" w:color="auto"/>
        <w:right w:val="none" w:sz="0" w:space="0" w:color="auto"/>
      </w:divBdr>
    </w:div>
    <w:div w:id="1392340281">
      <w:bodyDiv w:val="1"/>
      <w:marLeft w:val="0"/>
      <w:marRight w:val="0"/>
      <w:marTop w:val="0"/>
      <w:marBottom w:val="0"/>
      <w:divBdr>
        <w:top w:val="none" w:sz="0" w:space="0" w:color="auto"/>
        <w:left w:val="none" w:sz="0" w:space="0" w:color="auto"/>
        <w:bottom w:val="none" w:sz="0" w:space="0" w:color="auto"/>
        <w:right w:val="none" w:sz="0" w:space="0" w:color="auto"/>
      </w:divBdr>
    </w:div>
    <w:div w:id="1480883196">
      <w:bodyDiv w:val="1"/>
      <w:marLeft w:val="0"/>
      <w:marRight w:val="0"/>
      <w:marTop w:val="0"/>
      <w:marBottom w:val="0"/>
      <w:divBdr>
        <w:top w:val="none" w:sz="0" w:space="0" w:color="auto"/>
        <w:left w:val="none" w:sz="0" w:space="0" w:color="auto"/>
        <w:bottom w:val="none" w:sz="0" w:space="0" w:color="auto"/>
        <w:right w:val="none" w:sz="0" w:space="0" w:color="auto"/>
      </w:divBdr>
    </w:div>
    <w:div w:id="1588348022">
      <w:bodyDiv w:val="1"/>
      <w:marLeft w:val="0"/>
      <w:marRight w:val="0"/>
      <w:marTop w:val="0"/>
      <w:marBottom w:val="0"/>
      <w:divBdr>
        <w:top w:val="none" w:sz="0" w:space="0" w:color="auto"/>
        <w:left w:val="none" w:sz="0" w:space="0" w:color="auto"/>
        <w:bottom w:val="none" w:sz="0" w:space="0" w:color="auto"/>
        <w:right w:val="none" w:sz="0" w:space="0" w:color="auto"/>
      </w:divBdr>
    </w:div>
    <w:div w:id="1760515793">
      <w:bodyDiv w:val="1"/>
      <w:marLeft w:val="0"/>
      <w:marRight w:val="0"/>
      <w:marTop w:val="0"/>
      <w:marBottom w:val="0"/>
      <w:divBdr>
        <w:top w:val="none" w:sz="0" w:space="0" w:color="auto"/>
        <w:left w:val="none" w:sz="0" w:space="0" w:color="auto"/>
        <w:bottom w:val="none" w:sz="0" w:space="0" w:color="auto"/>
        <w:right w:val="none" w:sz="0" w:space="0" w:color="auto"/>
      </w:divBdr>
    </w:div>
    <w:div w:id="1794710704">
      <w:bodyDiv w:val="1"/>
      <w:marLeft w:val="0"/>
      <w:marRight w:val="0"/>
      <w:marTop w:val="0"/>
      <w:marBottom w:val="0"/>
      <w:divBdr>
        <w:top w:val="none" w:sz="0" w:space="0" w:color="auto"/>
        <w:left w:val="none" w:sz="0" w:space="0" w:color="auto"/>
        <w:bottom w:val="none" w:sz="0" w:space="0" w:color="auto"/>
        <w:right w:val="none" w:sz="0" w:space="0" w:color="auto"/>
      </w:divBdr>
      <w:divsChild>
        <w:div w:id="1000231482">
          <w:marLeft w:val="0"/>
          <w:marRight w:val="0"/>
          <w:marTop w:val="0"/>
          <w:marBottom w:val="0"/>
          <w:divBdr>
            <w:top w:val="none" w:sz="0" w:space="0" w:color="auto"/>
            <w:left w:val="none" w:sz="0" w:space="0" w:color="auto"/>
            <w:bottom w:val="none" w:sz="0" w:space="0" w:color="auto"/>
            <w:right w:val="none" w:sz="0" w:space="0" w:color="auto"/>
          </w:divBdr>
          <w:divsChild>
            <w:div w:id="375662920">
              <w:marLeft w:val="0"/>
              <w:marRight w:val="0"/>
              <w:marTop w:val="0"/>
              <w:marBottom w:val="0"/>
              <w:divBdr>
                <w:top w:val="none" w:sz="0" w:space="0" w:color="auto"/>
                <w:left w:val="none" w:sz="0" w:space="0" w:color="auto"/>
                <w:bottom w:val="none" w:sz="0" w:space="0" w:color="auto"/>
                <w:right w:val="none" w:sz="0" w:space="0" w:color="auto"/>
              </w:divBdr>
              <w:divsChild>
                <w:div w:id="589893824">
                  <w:marLeft w:val="0"/>
                  <w:marRight w:val="0"/>
                  <w:marTop w:val="0"/>
                  <w:marBottom w:val="0"/>
                  <w:divBdr>
                    <w:top w:val="none" w:sz="0" w:space="0" w:color="auto"/>
                    <w:left w:val="none" w:sz="0" w:space="0" w:color="auto"/>
                    <w:bottom w:val="none" w:sz="0" w:space="0" w:color="auto"/>
                    <w:right w:val="none" w:sz="0" w:space="0" w:color="auto"/>
                  </w:divBdr>
                  <w:divsChild>
                    <w:div w:id="1219323818">
                      <w:marLeft w:val="0"/>
                      <w:marRight w:val="0"/>
                      <w:marTop w:val="0"/>
                      <w:marBottom w:val="0"/>
                      <w:divBdr>
                        <w:top w:val="none" w:sz="0" w:space="0" w:color="auto"/>
                        <w:left w:val="none" w:sz="0" w:space="0" w:color="auto"/>
                        <w:bottom w:val="none" w:sz="0" w:space="0" w:color="auto"/>
                        <w:right w:val="none" w:sz="0" w:space="0" w:color="auto"/>
                      </w:divBdr>
                      <w:divsChild>
                        <w:div w:id="1514227266">
                          <w:marLeft w:val="0"/>
                          <w:marRight w:val="0"/>
                          <w:marTop w:val="480"/>
                          <w:marBottom w:val="0"/>
                          <w:divBdr>
                            <w:top w:val="none" w:sz="0" w:space="0" w:color="auto"/>
                            <w:left w:val="none" w:sz="0" w:space="0" w:color="auto"/>
                            <w:bottom w:val="none" w:sz="0" w:space="0" w:color="auto"/>
                            <w:right w:val="none" w:sz="0" w:space="0" w:color="auto"/>
                          </w:divBdr>
                          <w:divsChild>
                            <w:div w:id="206454774">
                              <w:marLeft w:val="0"/>
                              <w:marRight w:val="0"/>
                              <w:marTop w:val="0"/>
                              <w:marBottom w:val="0"/>
                              <w:divBdr>
                                <w:top w:val="none" w:sz="0" w:space="0" w:color="auto"/>
                                <w:left w:val="none" w:sz="0" w:space="0" w:color="auto"/>
                                <w:bottom w:val="none" w:sz="0" w:space="0" w:color="auto"/>
                                <w:right w:val="none" w:sz="0" w:space="0" w:color="auto"/>
                              </w:divBdr>
                              <w:divsChild>
                                <w:div w:id="1348869459">
                                  <w:marLeft w:val="0"/>
                                  <w:marRight w:val="0"/>
                                  <w:marTop w:val="1800"/>
                                  <w:marBottom w:val="300"/>
                                  <w:divBdr>
                                    <w:top w:val="single" w:sz="36" w:space="0" w:color="000000"/>
                                    <w:left w:val="single" w:sz="36" w:space="0" w:color="000000"/>
                                    <w:bottom w:val="single" w:sz="36" w:space="0" w:color="000000"/>
                                    <w:right w:val="single" w:sz="36" w:space="0" w:color="000000"/>
                                  </w:divBdr>
                                  <w:divsChild>
                                    <w:div w:id="370229501">
                                      <w:marLeft w:val="0"/>
                                      <w:marRight w:val="0"/>
                                      <w:marTop w:val="0"/>
                                      <w:marBottom w:val="0"/>
                                      <w:divBdr>
                                        <w:top w:val="none" w:sz="0" w:space="0" w:color="auto"/>
                                        <w:left w:val="none" w:sz="0" w:space="0" w:color="auto"/>
                                        <w:bottom w:val="none" w:sz="0" w:space="0" w:color="auto"/>
                                        <w:right w:val="none" w:sz="0" w:space="0" w:color="auto"/>
                                      </w:divBdr>
                                      <w:divsChild>
                                        <w:div w:id="13531961">
                                          <w:marLeft w:val="0"/>
                                          <w:marRight w:val="0"/>
                                          <w:marTop w:val="0"/>
                                          <w:marBottom w:val="0"/>
                                          <w:divBdr>
                                            <w:top w:val="none" w:sz="0" w:space="0" w:color="auto"/>
                                            <w:left w:val="none" w:sz="0" w:space="0" w:color="auto"/>
                                            <w:bottom w:val="single" w:sz="12" w:space="4" w:color="000000"/>
                                            <w:right w:val="none" w:sz="0" w:space="0" w:color="auto"/>
                                          </w:divBdr>
                                          <w:divsChild>
                                            <w:div w:id="770472276">
                                              <w:marLeft w:val="0"/>
                                              <w:marRight w:val="0"/>
                                              <w:marTop w:val="0"/>
                                              <w:marBottom w:val="0"/>
                                              <w:divBdr>
                                                <w:top w:val="none" w:sz="0" w:space="0" w:color="auto"/>
                                                <w:left w:val="none" w:sz="0" w:space="0" w:color="auto"/>
                                                <w:bottom w:val="none" w:sz="0" w:space="0" w:color="auto"/>
                                                <w:right w:val="none" w:sz="0" w:space="0" w:color="auto"/>
                                              </w:divBdr>
                                              <w:divsChild>
                                                <w:div w:id="1160317440">
                                                  <w:marLeft w:val="0"/>
                                                  <w:marRight w:val="0"/>
                                                  <w:marTop w:val="0"/>
                                                  <w:marBottom w:val="0"/>
                                                  <w:divBdr>
                                                    <w:top w:val="none" w:sz="0" w:space="0" w:color="auto"/>
                                                    <w:left w:val="none" w:sz="0" w:space="0" w:color="auto"/>
                                                    <w:bottom w:val="none" w:sz="0" w:space="0" w:color="auto"/>
                                                    <w:right w:val="none" w:sz="0" w:space="0" w:color="auto"/>
                                                  </w:divBdr>
                                                  <w:divsChild>
                                                    <w:div w:id="285158609">
                                                      <w:marLeft w:val="0"/>
                                                      <w:marRight w:val="0"/>
                                                      <w:marTop w:val="0"/>
                                                      <w:marBottom w:val="75"/>
                                                      <w:divBdr>
                                                        <w:top w:val="none" w:sz="0" w:space="0" w:color="auto"/>
                                                        <w:left w:val="none" w:sz="0" w:space="0" w:color="auto"/>
                                                        <w:bottom w:val="none" w:sz="0" w:space="0" w:color="auto"/>
                                                        <w:right w:val="none" w:sz="0" w:space="0" w:color="auto"/>
                                                      </w:divBdr>
                                                    </w:div>
                                                    <w:div w:id="1597790731">
                                                      <w:marLeft w:val="300"/>
                                                      <w:marRight w:val="0"/>
                                                      <w:marTop w:val="0"/>
                                                      <w:marBottom w:val="300"/>
                                                      <w:divBdr>
                                                        <w:top w:val="none" w:sz="0" w:space="0" w:color="auto"/>
                                                        <w:left w:val="none" w:sz="0" w:space="0" w:color="auto"/>
                                                        <w:bottom w:val="none" w:sz="0" w:space="0" w:color="auto"/>
                                                        <w:right w:val="none" w:sz="0" w:space="0" w:color="auto"/>
                                                      </w:divBdr>
                                                      <w:divsChild>
                                                        <w:div w:id="856574717">
                                                          <w:marLeft w:val="0"/>
                                                          <w:marRight w:val="0"/>
                                                          <w:marTop w:val="0"/>
                                                          <w:marBottom w:val="0"/>
                                                          <w:divBdr>
                                                            <w:top w:val="none" w:sz="0" w:space="0" w:color="auto"/>
                                                            <w:left w:val="none" w:sz="0" w:space="0" w:color="auto"/>
                                                            <w:bottom w:val="none" w:sz="0" w:space="0" w:color="auto"/>
                                                            <w:right w:val="none" w:sz="0" w:space="0" w:color="auto"/>
                                                          </w:divBdr>
                                                          <w:divsChild>
                                                            <w:div w:id="742028858">
                                                              <w:marLeft w:val="0"/>
                                                              <w:marRight w:val="0"/>
                                                              <w:marTop w:val="0"/>
                                                              <w:marBottom w:val="0"/>
                                                              <w:divBdr>
                                                                <w:top w:val="none" w:sz="0" w:space="0" w:color="auto"/>
                                                                <w:left w:val="none" w:sz="0" w:space="0" w:color="auto"/>
                                                                <w:bottom w:val="none" w:sz="0" w:space="0" w:color="auto"/>
                                                                <w:right w:val="none" w:sz="0" w:space="0" w:color="auto"/>
                                                              </w:divBdr>
                                                              <w:divsChild>
                                                                <w:div w:id="313141856">
                                                                  <w:marLeft w:val="0"/>
                                                                  <w:marRight w:val="0"/>
                                                                  <w:marTop w:val="0"/>
                                                                  <w:marBottom w:val="0"/>
                                                                  <w:divBdr>
                                                                    <w:top w:val="none" w:sz="0" w:space="0" w:color="auto"/>
                                                                    <w:left w:val="none" w:sz="0" w:space="0" w:color="auto"/>
                                                                    <w:bottom w:val="none" w:sz="0" w:space="0" w:color="auto"/>
                                                                    <w:right w:val="none" w:sz="0" w:space="0" w:color="auto"/>
                                                                  </w:divBdr>
                                                                  <w:divsChild>
                                                                    <w:div w:id="51588697">
                                                                      <w:marLeft w:val="225"/>
                                                                      <w:marRight w:val="0"/>
                                                                      <w:marTop w:val="0"/>
                                                                      <w:marBottom w:val="0"/>
                                                                      <w:divBdr>
                                                                        <w:top w:val="none" w:sz="0" w:space="0" w:color="auto"/>
                                                                        <w:left w:val="single" w:sz="6" w:space="11" w:color="7D7D7D"/>
                                                                        <w:bottom w:val="none" w:sz="0" w:space="0" w:color="auto"/>
                                                                        <w:right w:val="none" w:sz="0" w:space="0" w:color="auto"/>
                                                                      </w:divBdr>
                                                                      <w:divsChild>
                                                                        <w:div w:id="767776668">
                                                                          <w:marLeft w:val="0"/>
                                                                          <w:marRight w:val="0"/>
                                                                          <w:marTop w:val="0"/>
                                                                          <w:marBottom w:val="0"/>
                                                                          <w:divBdr>
                                                                            <w:top w:val="none" w:sz="0" w:space="0" w:color="auto"/>
                                                                            <w:left w:val="none" w:sz="0" w:space="0" w:color="auto"/>
                                                                            <w:bottom w:val="none" w:sz="0" w:space="0" w:color="auto"/>
                                                                            <w:right w:val="none" w:sz="0" w:space="0" w:color="auto"/>
                                                                          </w:divBdr>
                                                                        </w:div>
                                                                        <w:div w:id="770977339">
                                                                          <w:marLeft w:val="0"/>
                                                                          <w:marRight w:val="0"/>
                                                                          <w:marTop w:val="75"/>
                                                                          <w:marBottom w:val="75"/>
                                                                          <w:divBdr>
                                                                            <w:top w:val="none" w:sz="0" w:space="0" w:color="auto"/>
                                                                            <w:left w:val="none" w:sz="0" w:space="0" w:color="auto"/>
                                                                            <w:bottom w:val="none" w:sz="0" w:space="0" w:color="auto"/>
                                                                            <w:right w:val="none" w:sz="0" w:space="0" w:color="auto"/>
                                                                          </w:divBdr>
                                                                        </w:div>
                                                                        <w:div w:id="598677721">
                                                                          <w:marLeft w:val="0"/>
                                                                          <w:marRight w:val="0"/>
                                                                          <w:marTop w:val="0"/>
                                                                          <w:marBottom w:val="180"/>
                                                                          <w:divBdr>
                                                                            <w:top w:val="none" w:sz="0" w:space="0" w:color="auto"/>
                                                                            <w:left w:val="none" w:sz="0" w:space="0" w:color="auto"/>
                                                                            <w:bottom w:val="none" w:sz="0" w:space="0" w:color="auto"/>
                                                                            <w:right w:val="none" w:sz="0" w:space="0" w:color="auto"/>
                                                                          </w:divBdr>
                                                                        </w:div>
                                                                        <w:div w:id="1243491184">
                                                                          <w:marLeft w:val="0"/>
                                                                          <w:marRight w:val="0"/>
                                                                          <w:marTop w:val="0"/>
                                                                          <w:marBottom w:val="0"/>
                                                                          <w:divBdr>
                                                                            <w:top w:val="single" w:sz="12" w:space="6" w:color="75D7B9"/>
                                                                            <w:left w:val="single" w:sz="12" w:space="6" w:color="75D7B9"/>
                                                                            <w:bottom w:val="single" w:sz="12" w:space="6" w:color="75D7B9"/>
                                                                            <w:right w:val="single" w:sz="12" w:space="6" w:color="75D7B9"/>
                                                                          </w:divBdr>
                                                                        </w:div>
                                                                      </w:divsChild>
                                                                    </w:div>
                                                                  </w:divsChild>
                                                                </w:div>
                                                              </w:divsChild>
                                                            </w:div>
                                                          </w:divsChild>
                                                        </w:div>
                                                      </w:divsChild>
                                                    </w:div>
                                                    <w:div w:id="655842559">
                                                      <w:marLeft w:val="0"/>
                                                      <w:marRight w:val="0"/>
                                                      <w:marTop w:val="0"/>
                                                      <w:marBottom w:val="75"/>
                                                      <w:divBdr>
                                                        <w:top w:val="none" w:sz="0" w:space="0" w:color="auto"/>
                                                        <w:left w:val="none" w:sz="0" w:space="0" w:color="auto"/>
                                                        <w:bottom w:val="none" w:sz="0" w:space="0" w:color="auto"/>
                                                        <w:right w:val="none" w:sz="0" w:space="0" w:color="auto"/>
                                                      </w:divBdr>
                                                    </w:div>
                                                    <w:div w:id="709964327">
                                                      <w:marLeft w:val="0"/>
                                                      <w:marRight w:val="0"/>
                                                      <w:marTop w:val="0"/>
                                                      <w:marBottom w:val="75"/>
                                                      <w:divBdr>
                                                        <w:top w:val="none" w:sz="0" w:space="0" w:color="auto"/>
                                                        <w:left w:val="none" w:sz="0" w:space="0" w:color="auto"/>
                                                        <w:bottom w:val="none" w:sz="0" w:space="0" w:color="auto"/>
                                                        <w:right w:val="none" w:sz="0" w:space="0" w:color="auto"/>
                                                      </w:divBdr>
                                                    </w:div>
                                                    <w:div w:id="546454073">
                                                      <w:marLeft w:val="0"/>
                                                      <w:marRight w:val="0"/>
                                                      <w:marTop w:val="0"/>
                                                      <w:marBottom w:val="75"/>
                                                      <w:divBdr>
                                                        <w:top w:val="none" w:sz="0" w:space="0" w:color="auto"/>
                                                        <w:left w:val="none" w:sz="0" w:space="0" w:color="auto"/>
                                                        <w:bottom w:val="none" w:sz="0" w:space="0" w:color="auto"/>
                                                        <w:right w:val="none" w:sz="0" w:space="0" w:color="auto"/>
                                                      </w:divBdr>
                                                    </w:div>
                                                    <w:div w:id="201765780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881019702">
                                              <w:marLeft w:val="300"/>
                                              <w:marRight w:val="300"/>
                                              <w:marTop w:val="300"/>
                                              <w:marBottom w:val="300"/>
                                              <w:divBdr>
                                                <w:top w:val="none" w:sz="0" w:space="0" w:color="auto"/>
                                                <w:left w:val="none" w:sz="0" w:space="0" w:color="auto"/>
                                                <w:bottom w:val="none" w:sz="0" w:space="0" w:color="auto"/>
                                                <w:right w:val="none" w:sz="0" w:space="0" w:color="auto"/>
                                              </w:divBdr>
                                            </w:div>
                                          </w:divsChild>
                                        </w:div>
                                        <w:div w:id="346106260">
                                          <w:marLeft w:val="0"/>
                                          <w:marRight w:val="0"/>
                                          <w:marTop w:val="0"/>
                                          <w:marBottom w:val="0"/>
                                          <w:divBdr>
                                            <w:top w:val="none" w:sz="0" w:space="0" w:color="auto"/>
                                            <w:left w:val="none" w:sz="0" w:space="0" w:color="auto"/>
                                            <w:bottom w:val="single" w:sz="12" w:space="15" w:color="000000"/>
                                            <w:right w:val="none" w:sz="0" w:space="0" w:color="auto"/>
                                          </w:divBdr>
                                          <w:divsChild>
                                            <w:div w:id="2122338662">
                                              <w:marLeft w:val="0"/>
                                              <w:marRight w:val="0"/>
                                              <w:marTop w:val="0"/>
                                              <w:marBottom w:val="0"/>
                                              <w:divBdr>
                                                <w:top w:val="none" w:sz="0" w:space="0" w:color="auto"/>
                                                <w:left w:val="none" w:sz="0" w:space="0" w:color="auto"/>
                                                <w:bottom w:val="none" w:sz="0" w:space="0" w:color="auto"/>
                                                <w:right w:val="none" w:sz="0" w:space="0" w:color="auto"/>
                                              </w:divBdr>
                                              <w:divsChild>
                                                <w:div w:id="2030641297">
                                                  <w:marLeft w:val="0"/>
                                                  <w:marRight w:val="0"/>
                                                  <w:marTop w:val="0"/>
                                                  <w:marBottom w:val="0"/>
                                                  <w:divBdr>
                                                    <w:top w:val="none" w:sz="0" w:space="0" w:color="auto"/>
                                                    <w:left w:val="none" w:sz="0" w:space="0" w:color="auto"/>
                                                    <w:bottom w:val="none" w:sz="0" w:space="0" w:color="auto"/>
                                                    <w:right w:val="none" w:sz="0" w:space="0" w:color="auto"/>
                                                  </w:divBdr>
                                                </w:div>
                                              </w:divsChild>
                                            </w:div>
                                            <w:div w:id="1213616628">
                                              <w:marLeft w:val="0"/>
                                              <w:marRight w:val="0"/>
                                              <w:marTop w:val="0"/>
                                              <w:marBottom w:val="0"/>
                                              <w:divBdr>
                                                <w:top w:val="none" w:sz="0" w:space="0" w:color="auto"/>
                                                <w:left w:val="none" w:sz="0" w:space="0" w:color="auto"/>
                                                <w:bottom w:val="none" w:sz="0" w:space="0" w:color="auto"/>
                                                <w:right w:val="none" w:sz="0" w:space="0" w:color="auto"/>
                                              </w:divBdr>
                                              <w:divsChild>
                                                <w:div w:id="49572213">
                                                  <w:marLeft w:val="0"/>
                                                  <w:marRight w:val="0"/>
                                                  <w:marTop w:val="0"/>
                                                  <w:marBottom w:val="0"/>
                                                  <w:divBdr>
                                                    <w:top w:val="none" w:sz="0" w:space="0" w:color="auto"/>
                                                    <w:left w:val="none" w:sz="0" w:space="0" w:color="auto"/>
                                                    <w:bottom w:val="none" w:sz="0" w:space="0" w:color="auto"/>
                                                    <w:right w:val="none" w:sz="0" w:space="0" w:color="auto"/>
                                                  </w:divBdr>
                                                  <w:divsChild>
                                                    <w:div w:id="1241525057">
                                                      <w:marLeft w:val="0"/>
                                                      <w:marRight w:val="288"/>
                                                      <w:marTop w:val="0"/>
                                                      <w:marBottom w:val="0"/>
                                                      <w:divBdr>
                                                        <w:top w:val="none" w:sz="0" w:space="0" w:color="auto"/>
                                                        <w:left w:val="none" w:sz="0" w:space="0" w:color="auto"/>
                                                        <w:bottom w:val="none" w:sz="0" w:space="0" w:color="auto"/>
                                                        <w:right w:val="none" w:sz="0" w:space="0" w:color="auto"/>
                                                      </w:divBdr>
                                                    </w:div>
                                                    <w:div w:id="1762796875">
                                                      <w:marLeft w:val="0"/>
                                                      <w:marRight w:val="288"/>
                                                      <w:marTop w:val="0"/>
                                                      <w:marBottom w:val="0"/>
                                                      <w:divBdr>
                                                        <w:top w:val="none" w:sz="0" w:space="0" w:color="auto"/>
                                                        <w:left w:val="none" w:sz="0" w:space="0" w:color="auto"/>
                                                        <w:bottom w:val="none" w:sz="0" w:space="0" w:color="auto"/>
                                                        <w:right w:val="none" w:sz="0" w:space="0" w:color="auto"/>
                                                      </w:divBdr>
                                                    </w:div>
                                                    <w:div w:id="1165439203">
                                                      <w:marLeft w:val="0"/>
                                                      <w:marRight w:val="288"/>
                                                      <w:marTop w:val="0"/>
                                                      <w:marBottom w:val="0"/>
                                                      <w:divBdr>
                                                        <w:top w:val="none" w:sz="0" w:space="0" w:color="auto"/>
                                                        <w:left w:val="none" w:sz="0" w:space="0" w:color="auto"/>
                                                        <w:bottom w:val="none" w:sz="0" w:space="0" w:color="auto"/>
                                                        <w:right w:val="none" w:sz="0" w:space="0" w:color="auto"/>
                                                      </w:divBdr>
                                                    </w:div>
                                                  </w:divsChild>
                                                </w:div>
                                              </w:divsChild>
                                            </w:div>
                                          </w:divsChild>
                                        </w:div>
                                        <w:div w:id="1805196344">
                                          <w:marLeft w:val="0"/>
                                          <w:marRight w:val="0"/>
                                          <w:marTop w:val="0"/>
                                          <w:marBottom w:val="0"/>
                                          <w:divBdr>
                                            <w:top w:val="none" w:sz="0" w:space="0" w:color="auto"/>
                                            <w:left w:val="none" w:sz="0" w:space="0" w:color="auto"/>
                                            <w:bottom w:val="none" w:sz="0" w:space="0" w:color="auto"/>
                                            <w:right w:val="none" w:sz="0" w:space="0" w:color="auto"/>
                                          </w:divBdr>
                                          <w:divsChild>
                                            <w:div w:id="702092774">
                                              <w:marLeft w:val="0"/>
                                              <w:marRight w:val="0"/>
                                              <w:marTop w:val="0"/>
                                              <w:marBottom w:val="0"/>
                                              <w:divBdr>
                                                <w:top w:val="none" w:sz="0" w:space="0" w:color="auto"/>
                                                <w:left w:val="none" w:sz="0" w:space="0" w:color="auto"/>
                                                <w:bottom w:val="none" w:sz="0" w:space="0" w:color="auto"/>
                                                <w:right w:val="none" w:sz="0" w:space="0" w:color="auto"/>
                                              </w:divBdr>
                                              <w:divsChild>
                                                <w:div w:id="853376797">
                                                  <w:marLeft w:val="0"/>
                                                  <w:marRight w:val="0"/>
                                                  <w:marTop w:val="0"/>
                                                  <w:marBottom w:val="0"/>
                                                  <w:divBdr>
                                                    <w:top w:val="none" w:sz="0" w:space="0" w:color="auto"/>
                                                    <w:left w:val="none" w:sz="0" w:space="0" w:color="auto"/>
                                                    <w:bottom w:val="none" w:sz="0" w:space="0" w:color="auto"/>
                                                    <w:right w:val="none" w:sz="0" w:space="0" w:color="auto"/>
                                                  </w:divBdr>
                                                </w:div>
                                              </w:divsChild>
                                            </w:div>
                                            <w:div w:id="76245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500856">
                          <w:marLeft w:val="225"/>
                          <w:marRight w:val="225"/>
                          <w:marTop w:val="750"/>
                          <w:marBottom w:val="750"/>
                          <w:divBdr>
                            <w:top w:val="none" w:sz="0" w:space="0" w:color="auto"/>
                            <w:left w:val="none" w:sz="0" w:space="0" w:color="auto"/>
                            <w:bottom w:val="none" w:sz="0" w:space="0" w:color="auto"/>
                            <w:right w:val="none" w:sz="0" w:space="0" w:color="auto"/>
                          </w:divBdr>
                          <w:divsChild>
                            <w:div w:id="246808765">
                              <w:marLeft w:val="0"/>
                              <w:marRight w:val="0"/>
                              <w:marTop w:val="0"/>
                              <w:marBottom w:val="0"/>
                              <w:divBdr>
                                <w:top w:val="none" w:sz="0" w:space="0" w:color="auto"/>
                                <w:left w:val="none" w:sz="0" w:space="0" w:color="auto"/>
                                <w:bottom w:val="none" w:sz="0" w:space="0" w:color="auto"/>
                                <w:right w:val="none" w:sz="0" w:space="0" w:color="auto"/>
                              </w:divBdr>
                              <w:divsChild>
                                <w:div w:id="21638478">
                                  <w:marLeft w:val="0"/>
                                  <w:marRight w:val="0"/>
                                  <w:marTop w:val="0"/>
                                  <w:marBottom w:val="0"/>
                                  <w:divBdr>
                                    <w:top w:val="none" w:sz="0" w:space="0" w:color="auto"/>
                                    <w:left w:val="none" w:sz="0" w:space="0" w:color="auto"/>
                                    <w:bottom w:val="none" w:sz="0" w:space="0" w:color="auto"/>
                                    <w:right w:val="none" w:sz="0" w:space="0" w:color="auto"/>
                                  </w:divBdr>
                                </w:div>
                                <w:div w:id="130756912">
                                  <w:marLeft w:val="0"/>
                                  <w:marRight w:val="0"/>
                                  <w:marTop w:val="0"/>
                                  <w:marBottom w:val="0"/>
                                  <w:divBdr>
                                    <w:top w:val="none" w:sz="0" w:space="0" w:color="auto"/>
                                    <w:left w:val="none" w:sz="0" w:space="0" w:color="auto"/>
                                    <w:bottom w:val="none" w:sz="0" w:space="0" w:color="auto"/>
                                    <w:right w:val="none" w:sz="0" w:space="0" w:color="auto"/>
                                  </w:divBdr>
                                  <w:divsChild>
                                    <w:div w:id="1342050201">
                                      <w:marLeft w:val="0"/>
                                      <w:marRight w:val="0"/>
                                      <w:marTop w:val="0"/>
                                      <w:marBottom w:val="0"/>
                                      <w:divBdr>
                                        <w:top w:val="none" w:sz="0" w:space="0" w:color="auto"/>
                                        <w:left w:val="none" w:sz="0" w:space="0" w:color="auto"/>
                                        <w:bottom w:val="none" w:sz="0" w:space="0" w:color="auto"/>
                                        <w:right w:val="none" w:sz="0" w:space="0" w:color="auto"/>
                                      </w:divBdr>
                                      <w:divsChild>
                                        <w:div w:id="1111240753">
                                          <w:marLeft w:val="0"/>
                                          <w:marRight w:val="0"/>
                                          <w:marTop w:val="0"/>
                                          <w:marBottom w:val="0"/>
                                          <w:divBdr>
                                            <w:top w:val="none" w:sz="0" w:space="0" w:color="auto"/>
                                            <w:left w:val="none" w:sz="0" w:space="0" w:color="auto"/>
                                            <w:bottom w:val="none" w:sz="0" w:space="0" w:color="auto"/>
                                            <w:right w:val="none" w:sz="0" w:space="0" w:color="auto"/>
                                          </w:divBdr>
                                          <w:divsChild>
                                            <w:div w:id="72897610">
                                              <w:marLeft w:val="0"/>
                                              <w:marRight w:val="0"/>
                                              <w:marTop w:val="0"/>
                                              <w:marBottom w:val="0"/>
                                              <w:divBdr>
                                                <w:top w:val="none" w:sz="0" w:space="0" w:color="auto"/>
                                                <w:left w:val="none" w:sz="0" w:space="0" w:color="auto"/>
                                                <w:bottom w:val="none" w:sz="0" w:space="0" w:color="auto"/>
                                                <w:right w:val="none" w:sz="0" w:space="0" w:color="auto"/>
                                              </w:divBdr>
                                              <w:divsChild>
                                                <w:div w:id="593437021">
                                                  <w:marLeft w:val="0"/>
                                                  <w:marRight w:val="0"/>
                                                  <w:marTop w:val="0"/>
                                                  <w:marBottom w:val="0"/>
                                                  <w:divBdr>
                                                    <w:top w:val="none" w:sz="0" w:space="0" w:color="auto"/>
                                                    <w:left w:val="none" w:sz="0" w:space="0" w:color="auto"/>
                                                    <w:bottom w:val="none" w:sz="0" w:space="0" w:color="auto"/>
                                                    <w:right w:val="none" w:sz="0" w:space="0" w:color="auto"/>
                                                  </w:divBdr>
                                                  <w:divsChild>
                                                    <w:div w:id="458106697">
                                                      <w:marLeft w:val="0"/>
                                                      <w:marRight w:val="0"/>
                                                      <w:marTop w:val="0"/>
                                                      <w:marBottom w:val="0"/>
                                                      <w:divBdr>
                                                        <w:top w:val="none" w:sz="0" w:space="0" w:color="auto"/>
                                                        <w:left w:val="none" w:sz="0" w:space="0" w:color="auto"/>
                                                        <w:bottom w:val="none" w:sz="0" w:space="0" w:color="auto"/>
                                                        <w:right w:val="none" w:sz="0" w:space="0" w:color="auto"/>
                                                      </w:divBdr>
                                                      <w:divsChild>
                                                        <w:div w:id="78272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9664622">
                                      <w:marLeft w:val="0"/>
                                      <w:marRight w:val="0"/>
                                      <w:marTop w:val="0"/>
                                      <w:marBottom w:val="0"/>
                                      <w:divBdr>
                                        <w:top w:val="none" w:sz="0" w:space="0" w:color="auto"/>
                                        <w:left w:val="none" w:sz="0" w:space="0" w:color="auto"/>
                                        <w:bottom w:val="none" w:sz="0" w:space="0" w:color="auto"/>
                                        <w:right w:val="none" w:sz="0" w:space="0" w:color="auto"/>
                                      </w:divBdr>
                                      <w:divsChild>
                                        <w:div w:id="1217400464">
                                          <w:marLeft w:val="0"/>
                                          <w:marRight w:val="0"/>
                                          <w:marTop w:val="0"/>
                                          <w:marBottom w:val="0"/>
                                          <w:divBdr>
                                            <w:top w:val="none" w:sz="0" w:space="0" w:color="auto"/>
                                            <w:left w:val="none" w:sz="0" w:space="0" w:color="auto"/>
                                            <w:bottom w:val="none" w:sz="0" w:space="0" w:color="auto"/>
                                            <w:right w:val="none" w:sz="0" w:space="0" w:color="auto"/>
                                          </w:divBdr>
                                          <w:divsChild>
                                            <w:div w:id="1794247622">
                                              <w:marLeft w:val="0"/>
                                              <w:marRight w:val="0"/>
                                              <w:marTop w:val="0"/>
                                              <w:marBottom w:val="0"/>
                                              <w:divBdr>
                                                <w:top w:val="none" w:sz="0" w:space="0" w:color="auto"/>
                                                <w:left w:val="none" w:sz="0" w:space="0" w:color="auto"/>
                                                <w:bottom w:val="none" w:sz="0" w:space="0" w:color="auto"/>
                                                <w:right w:val="none" w:sz="0" w:space="0" w:color="auto"/>
                                              </w:divBdr>
                                              <w:divsChild>
                                                <w:div w:id="2112704103">
                                                  <w:marLeft w:val="0"/>
                                                  <w:marRight w:val="0"/>
                                                  <w:marTop w:val="0"/>
                                                  <w:marBottom w:val="0"/>
                                                  <w:divBdr>
                                                    <w:top w:val="none" w:sz="0" w:space="0" w:color="auto"/>
                                                    <w:left w:val="none" w:sz="0" w:space="0" w:color="auto"/>
                                                    <w:bottom w:val="none" w:sz="0" w:space="0" w:color="auto"/>
                                                    <w:right w:val="none" w:sz="0" w:space="0" w:color="auto"/>
                                                  </w:divBdr>
                                                  <w:divsChild>
                                                    <w:div w:id="1268350211">
                                                      <w:marLeft w:val="0"/>
                                                      <w:marRight w:val="0"/>
                                                      <w:marTop w:val="0"/>
                                                      <w:marBottom w:val="0"/>
                                                      <w:divBdr>
                                                        <w:top w:val="none" w:sz="0" w:space="0" w:color="auto"/>
                                                        <w:left w:val="none" w:sz="0" w:space="0" w:color="auto"/>
                                                        <w:bottom w:val="none" w:sz="0" w:space="0" w:color="auto"/>
                                                        <w:right w:val="none" w:sz="0" w:space="0" w:color="auto"/>
                                                      </w:divBdr>
                                                      <w:divsChild>
                                                        <w:div w:id="155715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0754318">
                                      <w:marLeft w:val="0"/>
                                      <w:marRight w:val="0"/>
                                      <w:marTop w:val="0"/>
                                      <w:marBottom w:val="0"/>
                                      <w:divBdr>
                                        <w:top w:val="none" w:sz="0" w:space="0" w:color="auto"/>
                                        <w:left w:val="none" w:sz="0" w:space="0" w:color="auto"/>
                                        <w:bottom w:val="none" w:sz="0" w:space="0" w:color="auto"/>
                                        <w:right w:val="none" w:sz="0" w:space="0" w:color="auto"/>
                                      </w:divBdr>
                                      <w:divsChild>
                                        <w:div w:id="1523399255">
                                          <w:marLeft w:val="0"/>
                                          <w:marRight w:val="0"/>
                                          <w:marTop w:val="0"/>
                                          <w:marBottom w:val="0"/>
                                          <w:divBdr>
                                            <w:top w:val="none" w:sz="0" w:space="0" w:color="auto"/>
                                            <w:left w:val="none" w:sz="0" w:space="0" w:color="auto"/>
                                            <w:bottom w:val="none" w:sz="0" w:space="0" w:color="auto"/>
                                            <w:right w:val="none" w:sz="0" w:space="0" w:color="auto"/>
                                          </w:divBdr>
                                          <w:divsChild>
                                            <w:div w:id="684747692">
                                              <w:marLeft w:val="0"/>
                                              <w:marRight w:val="0"/>
                                              <w:marTop w:val="0"/>
                                              <w:marBottom w:val="0"/>
                                              <w:divBdr>
                                                <w:top w:val="none" w:sz="0" w:space="0" w:color="auto"/>
                                                <w:left w:val="none" w:sz="0" w:space="0" w:color="auto"/>
                                                <w:bottom w:val="none" w:sz="0" w:space="0" w:color="auto"/>
                                                <w:right w:val="none" w:sz="0" w:space="0" w:color="auto"/>
                                              </w:divBdr>
                                              <w:divsChild>
                                                <w:div w:id="17391997">
                                                  <w:marLeft w:val="0"/>
                                                  <w:marRight w:val="0"/>
                                                  <w:marTop w:val="0"/>
                                                  <w:marBottom w:val="0"/>
                                                  <w:divBdr>
                                                    <w:top w:val="none" w:sz="0" w:space="0" w:color="auto"/>
                                                    <w:left w:val="none" w:sz="0" w:space="0" w:color="auto"/>
                                                    <w:bottom w:val="none" w:sz="0" w:space="0" w:color="auto"/>
                                                    <w:right w:val="none" w:sz="0" w:space="0" w:color="auto"/>
                                                  </w:divBdr>
                                                  <w:divsChild>
                                                    <w:div w:id="1726373791">
                                                      <w:marLeft w:val="0"/>
                                                      <w:marRight w:val="0"/>
                                                      <w:marTop w:val="0"/>
                                                      <w:marBottom w:val="0"/>
                                                      <w:divBdr>
                                                        <w:top w:val="none" w:sz="0" w:space="0" w:color="auto"/>
                                                        <w:left w:val="none" w:sz="0" w:space="0" w:color="auto"/>
                                                        <w:bottom w:val="none" w:sz="0" w:space="0" w:color="auto"/>
                                                        <w:right w:val="none" w:sz="0" w:space="0" w:color="auto"/>
                                                      </w:divBdr>
                                                      <w:divsChild>
                                                        <w:div w:id="450514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8513821">
                                      <w:marLeft w:val="0"/>
                                      <w:marRight w:val="0"/>
                                      <w:marTop w:val="0"/>
                                      <w:marBottom w:val="0"/>
                                      <w:divBdr>
                                        <w:top w:val="none" w:sz="0" w:space="0" w:color="auto"/>
                                        <w:left w:val="none" w:sz="0" w:space="0" w:color="auto"/>
                                        <w:bottom w:val="none" w:sz="0" w:space="0" w:color="auto"/>
                                        <w:right w:val="none" w:sz="0" w:space="0" w:color="auto"/>
                                      </w:divBdr>
                                      <w:divsChild>
                                        <w:div w:id="315914129">
                                          <w:marLeft w:val="0"/>
                                          <w:marRight w:val="0"/>
                                          <w:marTop w:val="0"/>
                                          <w:marBottom w:val="0"/>
                                          <w:divBdr>
                                            <w:top w:val="none" w:sz="0" w:space="0" w:color="auto"/>
                                            <w:left w:val="none" w:sz="0" w:space="0" w:color="auto"/>
                                            <w:bottom w:val="none" w:sz="0" w:space="0" w:color="auto"/>
                                            <w:right w:val="none" w:sz="0" w:space="0" w:color="auto"/>
                                          </w:divBdr>
                                          <w:divsChild>
                                            <w:div w:id="693189867">
                                              <w:marLeft w:val="0"/>
                                              <w:marRight w:val="0"/>
                                              <w:marTop w:val="0"/>
                                              <w:marBottom w:val="0"/>
                                              <w:divBdr>
                                                <w:top w:val="none" w:sz="0" w:space="0" w:color="auto"/>
                                                <w:left w:val="none" w:sz="0" w:space="0" w:color="auto"/>
                                                <w:bottom w:val="none" w:sz="0" w:space="0" w:color="auto"/>
                                                <w:right w:val="none" w:sz="0" w:space="0" w:color="auto"/>
                                              </w:divBdr>
                                              <w:divsChild>
                                                <w:div w:id="1864590481">
                                                  <w:marLeft w:val="0"/>
                                                  <w:marRight w:val="0"/>
                                                  <w:marTop w:val="0"/>
                                                  <w:marBottom w:val="0"/>
                                                  <w:divBdr>
                                                    <w:top w:val="none" w:sz="0" w:space="0" w:color="auto"/>
                                                    <w:left w:val="none" w:sz="0" w:space="0" w:color="auto"/>
                                                    <w:bottom w:val="none" w:sz="0" w:space="0" w:color="auto"/>
                                                    <w:right w:val="none" w:sz="0" w:space="0" w:color="auto"/>
                                                  </w:divBdr>
                                                  <w:divsChild>
                                                    <w:div w:id="2070498012">
                                                      <w:marLeft w:val="0"/>
                                                      <w:marRight w:val="0"/>
                                                      <w:marTop w:val="0"/>
                                                      <w:marBottom w:val="0"/>
                                                      <w:divBdr>
                                                        <w:top w:val="none" w:sz="0" w:space="0" w:color="auto"/>
                                                        <w:left w:val="none" w:sz="0" w:space="0" w:color="auto"/>
                                                        <w:bottom w:val="none" w:sz="0" w:space="0" w:color="auto"/>
                                                        <w:right w:val="none" w:sz="0" w:space="0" w:color="auto"/>
                                                      </w:divBdr>
                                                      <w:divsChild>
                                                        <w:div w:id="176622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920718">
                                      <w:marLeft w:val="0"/>
                                      <w:marRight w:val="0"/>
                                      <w:marTop w:val="0"/>
                                      <w:marBottom w:val="0"/>
                                      <w:divBdr>
                                        <w:top w:val="none" w:sz="0" w:space="0" w:color="auto"/>
                                        <w:left w:val="none" w:sz="0" w:space="0" w:color="auto"/>
                                        <w:bottom w:val="none" w:sz="0" w:space="0" w:color="auto"/>
                                        <w:right w:val="none" w:sz="0" w:space="0" w:color="auto"/>
                                      </w:divBdr>
                                      <w:divsChild>
                                        <w:div w:id="721440270">
                                          <w:marLeft w:val="0"/>
                                          <w:marRight w:val="0"/>
                                          <w:marTop w:val="0"/>
                                          <w:marBottom w:val="0"/>
                                          <w:divBdr>
                                            <w:top w:val="none" w:sz="0" w:space="0" w:color="auto"/>
                                            <w:left w:val="none" w:sz="0" w:space="0" w:color="auto"/>
                                            <w:bottom w:val="none" w:sz="0" w:space="0" w:color="auto"/>
                                            <w:right w:val="none" w:sz="0" w:space="0" w:color="auto"/>
                                          </w:divBdr>
                                          <w:divsChild>
                                            <w:div w:id="292949157">
                                              <w:marLeft w:val="0"/>
                                              <w:marRight w:val="0"/>
                                              <w:marTop w:val="0"/>
                                              <w:marBottom w:val="0"/>
                                              <w:divBdr>
                                                <w:top w:val="none" w:sz="0" w:space="0" w:color="auto"/>
                                                <w:left w:val="none" w:sz="0" w:space="0" w:color="auto"/>
                                                <w:bottom w:val="none" w:sz="0" w:space="0" w:color="auto"/>
                                                <w:right w:val="none" w:sz="0" w:space="0" w:color="auto"/>
                                              </w:divBdr>
                                              <w:divsChild>
                                                <w:div w:id="1470586870">
                                                  <w:marLeft w:val="0"/>
                                                  <w:marRight w:val="0"/>
                                                  <w:marTop w:val="0"/>
                                                  <w:marBottom w:val="0"/>
                                                  <w:divBdr>
                                                    <w:top w:val="none" w:sz="0" w:space="0" w:color="auto"/>
                                                    <w:left w:val="none" w:sz="0" w:space="0" w:color="auto"/>
                                                    <w:bottom w:val="none" w:sz="0" w:space="0" w:color="auto"/>
                                                    <w:right w:val="none" w:sz="0" w:space="0" w:color="auto"/>
                                                  </w:divBdr>
                                                  <w:divsChild>
                                                    <w:div w:id="741297600">
                                                      <w:marLeft w:val="0"/>
                                                      <w:marRight w:val="0"/>
                                                      <w:marTop w:val="0"/>
                                                      <w:marBottom w:val="0"/>
                                                      <w:divBdr>
                                                        <w:top w:val="none" w:sz="0" w:space="0" w:color="auto"/>
                                                        <w:left w:val="none" w:sz="0" w:space="0" w:color="auto"/>
                                                        <w:bottom w:val="none" w:sz="0" w:space="0" w:color="auto"/>
                                                        <w:right w:val="none" w:sz="0" w:space="0" w:color="auto"/>
                                                      </w:divBdr>
                                                      <w:divsChild>
                                                        <w:div w:id="1147940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9752010">
                                      <w:marLeft w:val="0"/>
                                      <w:marRight w:val="0"/>
                                      <w:marTop w:val="0"/>
                                      <w:marBottom w:val="0"/>
                                      <w:divBdr>
                                        <w:top w:val="none" w:sz="0" w:space="0" w:color="auto"/>
                                        <w:left w:val="none" w:sz="0" w:space="0" w:color="auto"/>
                                        <w:bottom w:val="none" w:sz="0" w:space="0" w:color="auto"/>
                                        <w:right w:val="none" w:sz="0" w:space="0" w:color="auto"/>
                                      </w:divBdr>
                                      <w:divsChild>
                                        <w:div w:id="332726557">
                                          <w:marLeft w:val="0"/>
                                          <w:marRight w:val="0"/>
                                          <w:marTop w:val="0"/>
                                          <w:marBottom w:val="0"/>
                                          <w:divBdr>
                                            <w:top w:val="none" w:sz="0" w:space="0" w:color="auto"/>
                                            <w:left w:val="none" w:sz="0" w:space="0" w:color="auto"/>
                                            <w:bottom w:val="none" w:sz="0" w:space="0" w:color="auto"/>
                                            <w:right w:val="none" w:sz="0" w:space="0" w:color="auto"/>
                                          </w:divBdr>
                                          <w:divsChild>
                                            <w:div w:id="769089423">
                                              <w:marLeft w:val="0"/>
                                              <w:marRight w:val="0"/>
                                              <w:marTop w:val="0"/>
                                              <w:marBottom w:val="0"/>
                                              <w:divBdr>
                                                <w:top w:val="none" w:sz="0" w:space="0" w:color="auto"/>
                                                <w:left w:val="none" w:sz="0" w:space="0" w:color="auto"/>
                                                <w:bottom w:val="none" w:sz="0" w:space="0" w:color="auto"/>
                                                <w:right w:val="none" w:sz="0" w:space="0" w:color="auto"/>
                                              </w:divBdr>
                                              <w:divsChild>
                                                <w:div w:id="758865991">
                                                  <w:marLeft w:val="0"/>
                                                  <w:marRight w:val="0"/>
                                                  <w:marTop w:val="0"/>
                                                  <w:marBottom w:val="0"/>
                                                  <w:divBdr>
                                                    <w:top w:val="none" w:sz="0" w:space="0" w:color="auto"/>
                                                    <w:left w:val="none" w:sz="0" w:space="0" w:color="auto"/>
                                                    <w:bottom w:val="none" w:sz="0" w:space="0" w:color="auto"/>
                                                    <w:right w:val="none" w:sz="0" w:space="0" w:color="auto"/>
                                                  </w:divBdr>
                                                  <w:divsChild>
                                                    <w:div w:id="1863132264">
                                                      <w:marLeft w:val="0"/>
                                                      <w:marRight w:val="0"/>
                                                      <w:marTop w:val="0"/>
                                                      <w:marBottom w:val="0"/>
                                                      <w:divBdr>
                                                        <w:top w:val="none" w:sz="0" w:space="0" w:color="auto"/>
                                                        <w:left w:val="none" w:sz="0" w:space="0" w:color="auto"/>
                                                        <w:bottom w:val="none" w:sz="0" w:space="0" w:color="auto"/>
                                                        <w:right w:val="none" w:sz="0" w:space="0" w:color="auto"/>
                                                      </w:divBdr>
                                                      <w:divsChild>
                                                        <w:div w:id="455296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61885766">
                      <w:marLeft w:val="0"/>
                      <w:marRight w:val="0"/>
                      <w:marTop w:val="0"/>
                      <w:marBottom w:val="0"/>
                      <w:divBdr>
                        <w:top w:val="none" w:sz="0" w:space="0" w:color="auto"/>
                        <w:left w:val="none" w:sz="0" w:space="0" w:color="auto"/>
                        <w:bottom w:val="none" w:sz="0" w:space="0" w:color="auto"/>
                        <w:right w:val="none" w:sz="0" w:space="0" w:color="auto"/>
                      </w:divBdr>
                      <w:divsChild>
                        <w:div w:id="2078433301">
                          <w:marLeft w:val="0"/>
                          <w:marRight w:val="0"/>
                          <w:marTop w:val="0"/>
                          <w:marBottom w:val="0"/>
                          <w:divBdr>
                            <w:top w:val="none" w:sz="0" w:space="0" w:color="auto"/>
                            <w:left w:val="none" w:sz="0" w:space="0" w:color="auto"/>
                            <w:bottom w:val="none" w:sz="0" w:space="0" w:color="auto"/>
                            <w:right w:val="none" w:sz="0" w:space="0" w:color="auto"/>
                          </w:divBdr>
                          <w:divsChild>
                            <w:div w:id="759717176">
                              <w:marLeft w:val="0"/>
                              <w:marRight w:val="0"/>
                              <w:marTop w:val="0"/>
                              <w:marBottom w:val="0"/>
                              <w:divBdr>
                                <w:top w:val="none" w:sz="0" w:space="0" w:color="auto"/>
                                <w:left w:val="none" w:sz="0" w:space="0" w:color="auto"/>
                                <w:bottom w:val="none" w:sz="0" w:space="0" w:color="auto"/>
                                <w:right w:val="none" w:sz="0" w:space="0" w:color="auto"/>
                              </w:divBdr>
                              <w:divsChild>
                                <w:div w:id="365760700">
                                  <w:marLeft w:val="0"/>
                                  <w:marRight w:val="0"/>
                                  <w:marTop w:val="0"/>
                                  <w:marBottom w:val="0"/>
                                  <w:divBdr>
                                    <w:top w:val="none" w:sz="0" w:space="0" w:color="auto"/>
                                    <w:left w:val="none" w:sz="0" w:space="0" w:color="auto"/>
                                    <w:bottom w:val="none" w:sz="0" w:space="0" w:color="auto"/>
                                    <w:right w:val="none" w:sz="0" w:space="0" w:color="auto"/>
                                  </w:divBdr>
                                </w:div>
                                <w:div w:id="39403589">
                                  <w:marLeft w:val="0"/>
                                  <w:marRight w:val="0"/>
                                  <w:marTop w:val="0"/>
                                  <w:marBottom w:val="0"/>
                                  <w:divBdr>
                                    <w:top w:val="none" w:sz="0" w:space="0" w:color="auto"/>
                                    <w:left w:val="none" w:sz="0" w:space="0" w:color="auto"/>
                                    <w:bottom w:val="none" w:sz="0" w:space="0" w:color="auto"/>
                                    <w:right w:val="none" w:sz="0" w:space="0" w:color="auto"/>
                                  </w:divBdr>
                                </w:div>
                              </w:divsChild>
                            </w:div>
                            <w:div w:id="1272278269">
                              <w:marLeft w:val="0"/>
                              <w:marRight w:val="0"/>
                              <w:marTop w:val="360"/>
                              <w:marBottom w:val="0"/>
                              <w:divBdr>
                                <w:top w:val="none" w:sz="0" w:space="0" w:color="auto"/>
                                <w:left w:val="none" w:sz="0" w:space="0" w:color="auto"/>
                                <w:bottom w:val="none" w:sz="0" w:space="0" w:color="auto"/>
                                <w:right w:val="none" w:sz="0" w:space="0" w:color="auto"/>
                              </w:divBdr>
                            </w:div>
                            <w:div w:id="1543904141">
                              <w:marLeft w:val="0"/>
                              <w:marRight w:val="0"/>
                              <w:marTop w:val="0"/>
                              <w:marBottom w:val="0"/>
                              <w:divBdr>
                                <w:top w:val="none" w:sz="0" w:space="0" w:color="auto"/>
                                <w:left w:val="none" w:sz="0" w:space="0" w:color="auto"/>
                                <w:bottom w:val="none" w:sz="0" w:space="0" w:color="auto"/>
                                <w:right w:val="none" w:sz="0" w:space="0" w:color="auto"/>
                              </w:divBdr>
                              <w:divsChild>
                                <w:div w:id="1625381376">
                                  <w:marLeft w:val="0"/>
                                  <w:marRight w:val="0"/>
                                  <w:marTop w:val="0"/>
                                  <w:marBottom w:val="0"/>
                                  <w:divBdr>
                                    <w:top w:val="none" w:sz="0" w:space="0" w:color="auto"/>
                                    <w:left w:val="none" w:sz="0" w:space="0" w:color="auto"/>
                                    <w:bottom w:val="none" w:sz="0" w:space="0" w:color="auto"/>
                                    <w:right w:val="none" w:sz="0" w:space="0" w:color="auto"/>
                                  </w:divBdr>
                                </w:div>
                                <w:div w:id="1528177589">
                                  <w:marLeft w:val="0"/>
                                  <w:marRight w:val="0"/>
                                  <w:marTop w:val="0"/>
                                  <w:marBottom w:val="0"/>
                                  <w:divBdr>
                                    <w:top w:val="none" w:sz="0" w:space="0" w:color="auto"/>
                                    <w:left w:val="none" w:sz="0" w:space="0" w:color="auto"/>
                                    <w:bottom w:val="none" w:sz="0" w:space="0" w:color="auto"/>
                                    <w:right w:val="none" w:sz="0" w:space="0" w:color="auto"/>
                                  </w:divBdr>
                                </w:div>
                              </w:divsChild>
                            </w:div>
                            <w:div w:id="62873300">
                              <w:marLeft w:val="0"/>
                              <w:marRight w:val="0"/>
                              <w:marTop w:val="360"/>
                              <w:marBottom w:val="0"/>
                              <w:divBdr>
                                <w:top w:val="none" w:sz="0" w:space="0" w:color="auto"/>
                                <w:left w:val="none" w:sz="0" w:space="0" w:color="auto"/>
                                <w:bottom w:val="none" w:sz="0" w:space="0" w:color="auto"/>
                                <w:right w:val="none" w:sz="0" w:space="0" w:color="auto"/>
                              </w:divBdr>
                            </w:div>
                            <w:div w:id="1468816413">
                              <w:marLeft w:val="0"/>
                              <w:marRight w:val="0"/>
                              <w:marTop w:val="0"/>
                              <w:marBottom w:val="0"/>
                              <w:divBdr>
                                <w:top w:val="none" w:sz="0" w:space="0" w:color="auto"/>
                                <w:left w:val="none" w:sz="0" w:space="0" w:color="auto"/>
                                <w:bottom w:val="none" w:sz="0" w:space="0" w:color="auto"/>
                                <w:right w:val="none" w:sz="0" w:space="0" w:color="auto"/>
                              </w:divBdr>
                              <w:divsChild>
                                <w:div w:id="23555000">
                                  <w:marLeft w:val="0"/>
                                  <w:marRight w:val="0"/>
                                  <w:marTop w:val="0"/>
                                  <w:marBottom w:val="0"/>
                                  <w:divBdr>
                                    <w:top w:val="none" w:sz="0" w:space="0" w:color="auto"/>
                                    <w:left w:val="none" w:sz="0" w:space="0" w:color="auto"/>
                                    <w:bottom w:val="none" w:sz="0" w:space="0" w:color="auto"/>
                                    <w:right w:val="none" w:sz="0" w:space="0" w:color="auto"/>
                                  </w:divBdr>
                                </w:div>
                                <w:div w:id="142357023">
                                  <w:marLeft w:val="0"/>
                                  <w:marRight w:val="0"/>
                                  <w:marTop w:val="0"/>
                                  <w:marBottom w:val="0"/>
                                  <w:divBdr>
                                    <w:top w:val="none" w:sz="0" w:space="0" w:color="auto"/>
                                    <w:left w:val="none" w:sz="0" w:space="0" w:color="auto"/>
                                    <w:bottom w:val="none" w:sz="0" w:space="0" w:color="auto"/>
                                    <w:right w:val="none" w:sz="0" w:space="0" w:color="auto"/>
                                  </w:divBdr>
                                </w:div>
                              </w:divsChild>
                            </w:div>
                            <w:div w:id="1748771495">
                              <w:marLeft w:val="0"/>
                              <w:marRight w:val="0"/>
                              <w:marTop w:val="360"/>
                              <w:marBottom w:val="0"/>
                              <w:divBdr>
                                <w:top w:val="none" w:sz="0" w:space="0" w:color="auto"/>
                                <w:left w:val="none" w:sz="0" w:space="0" w:color="auto"/>
                                <w:bottom w:val="none" w:sz="0" w:space="0" w:color="auto"/>
                                <w:right w:val="none" w:sz="0" w:space="0" w:color="auto"/>
                              </w:divBdr>
                            </w:div>
                            <w:div w:id="517694308">
                              <w:marLeft w:val="0"/>
                              <w:marRight w:val="0"/>
                              <w:marTop w:val="0"/>
                              <w:marBottom w:val="0"/>
                              <w:divBdr>
                                <w:top w:val="none" w:sz="0" w:space="0" w:color="auto"/>
                                <w:left w:val="none" w:sz="0" w:space="0" w:color="auto"/>
                                <w:bottom w:val="none" w:sz="0" w:space="0" w:color="auto"/>
                                <w:right w:val="none" w:sz="0" w:space="0" w:color="auto"/>
                              </w:divBdr>
                              <w:divsChild>
                                <w:div w:id="2026440427">
                                  <w:marLeft w:val="0"/>
                                  <w:marRight w:val="0"/>
                                  <w:marTop w:val="0"/>
                                  <w:marBottom w:val="0"/>
                                  <w:divBdr>
                                    <w:top w:val="none" w:sz="0" w:space="0" w:color="auto"/>
                                    <w:left w:val="none" w:sz="0" w:space="0" w:color="auto"/>
                                    <w:bottom w:val="none" w:sz="0" w:space="0" w:color="auto"/>
                                    <w:right w:val="none" w:sz="0" w:space="0" w:color="auto"/>
                                  </w:divBdr>
                                </w:div>
                                <w:div w:id="2046829361">
                                  <w:marLeft w:val="0"/>
                                  <w:marRight w:val="0"/>
                                  <w:marTop w:val="0"/>
                                  <w:marBottom w:val="0"/>
                                  <w:divBdr>
                                    <w:top w:val="none" w:sz="0" w:space="0" w:color="auto"/>
                                    <w:left w:val="none" w:sz="0" w:space="0" w:color="auto"/>
                                    <w:bottom w:val="none" w:sz="0" w:space="0" w:color="auto"/>
                                    <w:right w:val="none" w:sz="0" w:space="0" w:color="auto"/>
                                  </w:divBdr>
                                </w:div>
                              </w:divsChild>
                            </w:div>
                            <w:div w:id="424422265">
                              <w:marLeft w:val="0"/>
                              <w:marRight w:val="0"/>
                              <w:marTop w:val="360"/>
                              <w:marBottom w:val="0"/>
                              <w:divBdr>
                                <w:top w:val="none" w:sz="0" w:space="0" w:color="auto"/>
                                <w:left w:val="none" w:sz="0" w:space="0" w:color="auto"/>
                                <w:bottom w:val="none" w:sz="0" w:space="0" w:color="auto"/>
                                <w:right w:val="none" w:sz="0" w:space="0" w:color="auto"/>
                              </w:divBdr>
                            </w:div>
                            <w:div w:id="740374196">
                              <w:marLeft w:val="0"/>
                              <w:marRight w:val="0"/>
                              <w:marTop w:val="0"/>
                              <w:marBottom w:val="0"/>
                              <w:divBdr>
                                <w:top w:val="none" w:sz="0" w:space="0" w:color="auto"/>
                                <w:left w:val="none" w:sz="0" w:space="0" w:color="auto"/>
                                <w:bottom w:val="none" w:sz="0" w:space="0" w:color="auto"/>
                                <w:right w:val="none" w:sz="0" w:space="0" w:color="auto"/>
                              </w:divBdr>
                              <w:divsChild>
                                <w:div w:id="1469322373">
                                  <w:marLeft w:val="0"/>
                                  <w:marRight w:val="0"/>
                                  <w:marTop w:val="0"/>
                                  <w:marBottom w:val="0"/>
                                  <w:divBdr>
                                    <w:top w:val="none" w:sz="0" w:space="0" w:color="auto"/>
                                    <w:left w:val="none" w:sz="0" w:space="0" w:color="auto"/>
                                    <w:bottom w:val="none" w:sz="0" w:space="0" w:color="auto"/>
                                    <w:right w:val="none" w:sz="0" w:space="0" w:color="auto"/>
                                  </w:divBdr>
                                </w:div>
                                <w:div w:id="1266035216">
                                  <w:marLeft w:val="0"/>
                                  <w:marRight w:val="0"/>
                                  <w:marTop w:val="0"/>
                                  <w:marBottom w:val="0"/>
                                  <w:divBdr>
                                    <w:top w:val="none" w:sz="0" w:space="0" w:color="auto"/>
                                    <w:left w:val="none" w:sz="0" w:space="0" w:color="auto"/>
                                    <w:bottom w:val="none" w:sz="0" w:space="0" w:color="auto"/>
                                    <w:right w:val="none" w:sz="0" w:space="0" w:color="auto"/>
                                  </w:divBdr>
                                </w:div>
                              </w:divsChild>
                            </w:div>
                            <w:div w:id="589583736">
                              <w:marLeft w:val="0"/>
                              <w:marRight w:val="0"/>
                              <w:marTop w:val="360"/>
                              <w:marBottom w:val="0"/>
                              <w:divBdr>
                                <w:top w:val="none" w:sz="0" w:space="0" w:color="auto"/>
                                <w:left w:val="none" w:sz="0" w:space="0" w:color="auto"/>
                                <w:bottom w:val="none" w:sz="0" w:space="0" w:color="auto"/>
                                <w:right w:val="none" w:sz="0" w:space="0" w:color="auto"/>
                              </w:divBdr>
                            </w:div>
                            <w:div w:id="1991980511">
                              <w:marLeft w:val="0"/>
                              <w:marRight w:val="0"/>
                              <w:marTop w:val="0"/>
                              <w:marBottom w:val="0"/>
                              <w:divBdr>
                                <w:top w:val="none" w:sz="0" w:space="0" w:color="auto"/>
                                <w:left w:val="none" w:sz="0" w:space="0" w:color="auto"/>
                                <w:bottom w:val="none" w:sz="0" w:space="0" w:color="auto"/>
                                <w:right w:val="none" w:sz="0" w:space="0" w:color="auto"/>
                              </w:divBdr>
                              <w:divsChild>
                                <w:div w:id="163277448">
                                  <w:marLeft w:val="0"/>
                                  <w:marRight w:val="0"/>
                                  <w:marTop w:val="0"/>
                                  <w:marBottom w:val="0"/>
                                  <w:divBdr>
                                    <w:top w:val="none" w:sz="0" w:space="0" w:color="auto"/>
                                    <w:left w:val="none" w:sz="0" w:space="0" w:color="auto"/>
                                    <w:bottom w:val="none" w:sz="0" w:space="0" w:color="auto"/>
                                    <w:right w:val="none" w:sz="0" w:space="0" w:color="auto"/>
                                  </w:divBdr>
                                </w:div>
                                <w:div w:id="167141476">
                                  <w:marLeft w:val="0"/>
                                  <w:marRight w:val="0"/>
                                  <w:marTop w:val="0"/>
                                  <w:marBottom w:val="0"/>
                                  <w:divBdr>
                                    <w:top w:val="none" w:sz="0" w:space="0" w:color="auto"/>
                                    <w:left w:val="none" w:sz="0" w:space="0" w:color="auto"/>
                                    <w:bottom w:val="none" w:sz="0" w:space="0" w:color="auto"/>
                                    <w:right w:val="none" w:sz="0" w:space="0" w:color="auto"/>
                                  </w:divBdr>
                                </w:div>
                              </w:divsChild>
                            </w:div>
                            <w:div w:id="1455175700">
                              <w:marLeft w:val="0"/>
                              <w:marRight w:val="0"/>
                              <w:marTop w:val="360"/>
                              <w:marBottom w:val="0"/>
                              <w:divBdr>
                                <w:top w:val="none" w:sz="0" w:space="0" w:color="auto"/>
                                <w:left w:val="none" w:sz="0" w:space="0" w:color="auto"/>
                                <w:bottom w:val="none" w:sz="0" w:space="0" w:color="auto"/>
                                <w:right w:val="none" w:sz="0" w:space="0" w:color="auto"/>
                              </w:divBdr>
                            </w:div>
                            <w:div w:id="1428386310">
                              <w:marLeft w:val="0"/>
                              <w:marRight w:val="0"/>
                              <w:marTop w:val="150"/>
                              <w:marBottom w:val="150"/>
                              <w:divBdr>
                                <w:top w:val="none" w:sz="0" w:space="0" w:color="auto"/>
                                <w:left w:val="none" w:sz="0" w:space="0" w:color="auto"/>
                                <w:bottom w:val="none" w:sz="0" w:space="0" w:color="auto"/>
                                <w:right w:val="none" w:sz="0" w:space="0" w:color="auto"/>
                              </w:divBdr>
                              <w:divsChild>
                                <w:div w:id="1660038429">
                                  <w:marLeft w:val="0"/>
                                  <w:marRight w:val="0"/>
                                  <w:marTop w:val="0"/>
                                  <w:marBottom w:val="0"/>
                                  <w:divBdr>
                                    <w:top w:val="none" w:sz="0" w:space="0" w:color="auto"/>
                                    <w:left w:val="none" w:sz="0" w:space="0" w:color="auto"/>
                                    <w:bottom w:val="none" w:sz="0" w:space="0" w:color="auto"/>
                                    <w:right w:val="none" w:sz="0" w:space="0" w:color="auto"/>
                                  </w:divBdr>
                                  <w:divsChild>
                                    <w:div w:id="2106030808">
                                      <w:marLeft w:val="0"/>
                                      <w:marRight w:val="0"/>
                                      <w:marTop w:val="0"/>
                                      <w:marBottom w:val="0"/>
                                      <w:divBdr>
                                        <w:top w:val="none" w:sz="0" w:space="0" w:color="auto"/>
                                        <w:left w:val="none" w:sz="0" w:space="0" w:color="auto"/>
                                        <w:bottom w:val="none" w:sz="0" w:space="0" w:color="auto"/>
                                        <w:right w:val="none" w:sz="0" w:space="0" w:color="auto"/>
                                      </w:divBdr>
                                      <w:divsChild>
                                        <w:div w:id="200619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334576">
                              <w:marLeft w:val="0"/>
                              <w:marRight w:val="0"/>
                              <w:marTop w:val="0"/>
                              <w:marBottom w:val="0"/>
                              <w:divBdr>
                                <w:top w:val="none" w:sz="0" w:space="0" w:color="auto"/>
                                <w:left w:val="none" w:sz="0" w:space="0" w:color="auto"/>
                                <w:bottom w:val="none" w:sz="0" w:space="0" w:color="auto"/>
                                <w:right w:val="none" w:sz="0" w:space="0" w:color="auto"/>
                              </w:divBdr>
                              <w:divsChild>
                                <w:div w:id="165094373">
                                  <w:marLeft w:val="0"/>
                                  <w:marRight w:val="0"/>
                                  <w:marTop w:val="0"/>
                                  <w:marBottom w:val="0"/>
                                  <w:divBdr>
                                    <w:top w:val="none" w:sz="0" w:space="0" w:color="auto"/>
                                    <w:left w:val="none" w:sz="0" w:space="0" w:color="auto"/>
                                    <w:bottom w:val="none" w:sz="0" w:space="0" w:color="auto"/>
                                    <w:right w:val="none" w:sz="0" w:space="0" w:color="auto"/>
                                  </w:divBdr>
                                </w:div>
                                <w:div w:id="469253465">
                                  <w:marLeft w:val="0"/>
                                  <w:marRight w:val="0"/>
                                  <w:marTop w:val="0"/>
                                  <w:marBottom w:val="0"/>
                                  <w:divBdr>
                                    <w:top w:val="none" w:sz="0" w:space="0" w:color="auto"/>
                                    <w:left w:val="none" w:sz="0" w:space="0" w:color="auto"/>
                                    <w:bottom w:val="none" w:sz="0" w:space="0" w:color="auto"/>
                                    <w:right w:val="none" w:sz="0" w:space="0" w:color="auto"/>
                                  </w:divBdr>
                                </w:div>
                              </w:divsChild>
                            </w:div>
                            <w:div w:id="124274559">
                              <w:marLeft w:val="0"/>
                              <w:marRight w:val="0"/>
                              <w:marTop w:val="360"/>
                              <w:marBottom w:val="0"/>
                              <w:divBdr>
                                <w:top w:val="none" w:sz="0" w:space="0" w:color="auto"/>
                                <w:left w:val="none" w:sz="0" w:space="0" w:color="auto"/>
                                <w:bottom w:val="none" w:sz="0" w:space="0" w:color="auto"/>
                                <w:right w:val="none" w:sz="0" w:space="0" w:color="auto"/>
                              </w:divBdr>
                            </w:div>
                            <w:div w:id="989945724">
                              <w:marLeft w:val="0"/>
                              <w:marRight w:val="0"/>
                              <w:marTop w:val="0"/>
                              <w:marBottom w:val="0"/>
                              <w:divBdr>
                                <w:top w:val="none" w:sz="0" w:space="0" w:color="auto"/>
                                <w:left w:val="none" w:sz="0" w:space="0" w:color="auto"/>
                                <w:bottom w:val="none" w:sz="0" w:space="0" w:color="auto"/>
                                <w:right w:val="none" w:sz="0" w:space="0" w:color="auto"/>
                              </w:divBdr>
                              <w:divsChild>
                                <w:div w:id="1793204017">
                                  <w:marLeft w:val="0"/>
                                  <w:marRight w:val="0"/>
                                  <w:marTop w:val="0"/>
                                  <w:marBottom w:val="0"/>
                                  <w:divBdr>
                                    <w:top w:val="none" w:sz="0" w:space="0" w:color="auto"/>
                                    <w:left w:val="none" w:sz="0" w:space="0" w:color="auto"/>
                                    <w:bottom w:val="none" w:sz="0" w:space="0" w:color="auto"/>
                                    <w:right w:val="none" w:sz="0" w:space="0" w:color="auto"/>
                                  </w:divBdr>
                                </w:div>
                                <w:div w:id="780222276">
                                  <w:marLeft w:val="0"/>
                                  <w:marRight w:val="0"/>
                                  <w:marTop w:val="0"/>
                                  <w:marBottom w:val="0"/>
                                  <w:divBdr>
                                    <w:top w:val="none" w:sz="0" w:space="0" w:color="auto"/>
                                    <w:left w:val="none" w:sz="0" w:space="0" w:color="auto"/>
                                    <w:bottom w:val="none" w:sz="0" w:space="0" w:color="auto"/>
                                    <w:right w:val="none" w:sz="0" w:space="0" w:color="auto"/>
                                  </w:divBdr>
                                </w:div>
                              </w:divsChild>
                            </w:div>
                            <w:div w:id="711727882">
                              <w:marLeft w:val="0"/>
                              <w:marRight w:val="0"/>
                              <w:marTop w:val="360"/>
                              <w:marBottom w:val="0"/>
                              <w:divBdr>
                                <w:top w:val="none" w:sz="0" w:space="0" w:color="auto"/>
                                <w:left w:val="none" w:sz="0" w:space="0" w:color="auto"/>
                                <w:bottom w:val="none" w:sz="0" w:space="0" w:color="auto"/>
                                <w:right w:val="none" w:sz="0" w:space="0" w:color="auto"/>
                              </w:divBdr>
                            </w:div>
                            <w:div w:id="168713934">
                              <w:marLeft w:val="0"/>
                              <w:marRight w:val="0"/>
                              <w:marTop w:val="0"/>
                              <w:marBottom w:val="0"/>
                              <w:divBdr>
                                <w:top w:val="none" w:sz="0" w:space="0" w:color="auto"/>
                                <w:left w:val="none" w:sz="0" w:space="0" w:color="auto"/>
                                <w:bottom w:val="none" w:sz="0" w:space="0" w:color="auto"/>
                                <w:right w:val="none" w:sz="0" w:space="0" w:color="auto"/>
                              </w:divBdr>
                              <w:divsChild>
                                <w:div w:id="1859661729">
                                  <w:marLeft w:val="0"/>
                                  <w:marRight w:val="0"/>
                                  <w:marTop w:val="0"/>
                                  <w:marBottom w:val="0"/>
                                  <w:divBdr>
                                    <w:top w:val="none" w:sz="0" w:space="0" w:color="auto"/>
                                    <w:left w:val="none" w:sz="0" w:space="0" w:color="auto"/>
                                    <w:bottom w:val="none" w:sz="0" w:space="0" w:color="auto"/>
                                    <w:right w:val="none" w:sz="0" w:space="0" w:color="auto"/>
                                  </w:divBdr>
                                </w:div>
                                <w:div w:id="1439063247">
                                  <w:marLeft w:val="0"/>
                                  <w:marRight w:val="0"/>
                                  <w:marTop w:val="0"/>
                                  <w:marBottom w:val="0"/>
                                  <w:divBdr>
                                    <w:top w:val="none" w:sz="0" w:space="0" w:color="auto"/>
                                    <w:left w:val="none" w:sz="0" w:space="0" w:color="auto"/>
                                    <w:bottom w:val="none" w:sz="0" w:space="0" w:color="auto"/>
                                    <w:right w:val="none" w:sz="0" w:space="0" w:color="auto"/>
                                  </w:divBdr>
                                </w:div>
                              </w:divsChild>
                            </w:div>
                            <w:div w:id="684404618">
                              <w:marLeft w:val="0"/>
                              <w:marRight w:val="0"/>
                              <w:marTop w:val="360"/>
                              <w:marBottom w:val="0"/>
                              <w:divBdr>
                                <w:top w:val="none" w:sz="0" w:space="0" w:color="auto"/>
                                <w:left w:val="none" w:sz="0" w:space="0" w:color="auto"/>
                                <w:bottom w:val="none" w:sz="0" w:space="0" w:color="auto"/>
                                <w:right w:val="none" w:sz="0" w:space="0" w:color="auto"/>
                              </w:divBdr>
                            </w:div>
                            <w:div w:id="1282154939">
                              <w:marLeft w:val="0"/>
                              <w:marRight w:val="0"/>
                              <w:marTop w:val="0"/>
                              <w:marBottom w:val="0"/>
                              <w:divBdr>
                                <w:top w:val="none" w:sz="0" w:space="0" w:color="auto"/>
                                <w:left w:val="none" w:sz="0" w:space="0" w:color="auto"/>
                                <w:bottom w:val="none" w:sz="0" w:space="0" w:color="auto"/>
                                <w:right w:val="none" w:sz="0" w:space="0" w:color="auto"/>
                              </w:divBdr>
                              <w:divsChild>
                                <w:div w:id="1302272924">
                                  <w:marLeft w:val="0"/>
                                  <w:marRight w:val="0"/>
                                  <w:marTop w:val="0"/>
                                  <w:marBottom w:val="0"/>
                                  <w:divBdr>
                                    <w:top w:val="none" w:sz="0" w:space="0" w:color="auto"/>
                                    <w:left w:val="none" w:sz="0" w:space="0" w:color="auto"/>
                                    <w:bottom w:val="none" w:sz="0" w:space="0" w:color="auto"/>
                                    <w:right w:val="none" w:sz="0" w:space="0" w:color="auto"/>
                                  </w:divBdr>
                                </w:div>
                                <w:div w:id="798650965">
                                  <w:marLeft w:val="0"/>
                                  <w:marRight w:val="0"/>
                                  <w:marTop w:val="0"/>
                                  <w:marBottom w:val="0"/>
                                  <w:divBdr>
                                    <w:top w:val="none" w:sz="0" w:space="0" w:color="auto"/>
                                    <w:left w:val="none" w:sz="0" w:space="0" w:color="auto"/>
                                    <w:bottom w:val="none" w:sz="0" w:space="0" w:color="auto"/>
                                    <w:right w:val="none" w:sz="0" w:space="0" w:color="auto"/>
                                  </w:divBdr>
                                </w:div>
                              </w:divsChild>
                            </w:div>
                            <w:div w:id="448478142">
                              <w:marLeft w:val="0"/>
                              <w:marRight w:val="0"/>
                              <w:marTop w:val="360"/>
                              <w:marBottom w:val="0"/>
                              <w:divBdr>
                                <w:top w:val="none" w:sz="0" w:space="0" w:color="auto"/>
                                <w:left w:val="none" w:sz="0" w:space="0" w:color="auto"/>
                                <w:bottom w:val="none" w:sz="0" w:space="0" w:color="auto"/>
                                <w:right w:val="none" w:sz="0" w:space="0" w:color="auto"/>
                              </w:divBdr>
                            </w:div>
                            <w:div w:id="2068019990">
                              <w:marLeft w:val="0"/>
                              <w:marRight w:val="0"/>
                              <w:marTop w:val="0"/>
                              <w:marBottom w:val="0"/>
                              <w:divBdr>
                                <w:top w:val="none" w:sz="0" w:space="0" w:color="auto"/>
                                <w:left w:val="none" w:sz="0" w:space="0" w:color="auto"/>
                                <w:bottom w:val="none" w:sz="0" w:space="0" w:color="auto"/>
                                <w:right w:val="none" w:sz="0" w:space="0" w:color="auto"/>
                              </w:divBdr>
                              <w:divsChild>
                                <w:div w:id="1979068364">
                                  <w:marLeft w:val="0"/>
                                  <w:marRight w:val="0"/>
                                  <w:marTop w:val="0"/>
                                  <w:marBottom w:val="0"/>
                                  <w:divBdr>
                                    <w:top w:val="none" w:sz="0" w:space="0" w:color="auto"/>
                                    <w:left w:val="none" w:sz="0" w:space="0" w:color="auto"/>
                                    <w:bottom w:val="none" w:sz="0" w:space="0" w:color="auto"/>
                                    <w:right w:val="none" w:sz="0" w:space="0" w:color="auto"/>
                                  </w:divBdr>
                                </w:div>
                                <w:div w:id="1209991725">
                                  <w:marLeft w:val="0"/>
                                  <w:marRight w:val="0"/>
                                  <w:marTop w:val="0"/>
                                  <w:marBottom w:val="0"/>
                                  <w:divBdr>
                                    <w:top w:val="none" w:sz="0" w:space="0" w:color="auto"/>
                                    <w:left w:val="none" w:sz="0" w:space="0" w:color="auto"/>
                                    <w:bottom w:val="none" w:sz="0" w:space="0" w:color="auto"/>
                                    <w:right w:val="none" w:sz="0" w:space="0" w:color="auto"/>
                                  </w:divBdr>
                                </w:div>
                              </w:divsChild>
                            </w:div>
                            <w:div w:id="400061107">
                              <w:marLeft w:val="0"/>
                              <w:marRight w:val="0"/>
                              <w:marTop w:val="360"/>
                              <w:marBottom w:val="0"/>
                              <w:divBdr>
                                <w:top w:val="none" w:sz="0" w:space="0" w:color="auto"/>
                                <w:left w:val="none" w:sz="0" w:space="0" w:color="auto"/>
                                <w:bottom w:val="none" w:sz="0" w:space="0" w:color="auto"/>
                                <w:right w:val="none" w:sz="0" w:space="0" w:color="auto"/>
                              </w:divBdr>
                            </w:div>
                            <w:div w:id="1933657497">
                              <w:marLeft w:val="0"/>
                              <w:marRight w:val="0"/>
                              <w:marTop w:val="0"/>
                              <w:marBottom w:val="0"/>
                              <w:divBdr>
                                <w:top w:val="none" w:sz="0" w:space="0" w:color="auto"/>
                                <w:left w:val="none" w:sz="0" w:space="0" w:color="auto"/>
                                <w:bottom w:val="none" w:sz="0" w:space="0" w:color="auto"/>
                                <w:right w:val="none" w:sz="0" w:space="0" w:color="auto"/>
                              </w:divBdr>
                              <w:divsChild>
                                <w:div w:id="1684551036">
                                  <w:marLeft w:val="0"/>
                                  <w:marRight w:val="0"/>
                                  <w:marTop w:val="0"/>
                                  <w:marBottom w:val="0"/>
                                  <w:divBdr>
                                    <w:top w:val="none" w:sz="0" w:space="0" w:color="auto"/>
                                    <w:left w:val="none" w:sz="0" w:space="0" w:color="auto"/>
                                    <w:bottom w:val="none" w:sz="0" w:space="0" w:color="auto"/>
                                    <w:right w:val="none" w:sz="0" w:space="0" w:color="auto"/>
                                  </w:divBdr>
                                </w:div>
                                <w:div w:id="1934583905">
                                  <w:marLeft w:val="0"/>
                                  <w:marRight w:val="0"/>
                                  <w:marTop w:val="0"/>
                                  <w:marBottom w:val="0"/>
                                  <w:divBdr>
                                    <w:top w:val="none" w:sz="0" w:space="0" w:color="auto"/>
                                    <w:left w:val="none" w:sz="0" w:space="0" w:color="auto"/>
                                    <w:bottom w:val="none" w:sz="0" w:space="0" w:color="auto"/>
                                    <w:right w:val="none" w:sz="0" w:space="0" w:color="auto"/>
                                  </w:divBdr>
                                </w:div>
                              </w:divsChild>
                            </w:div>
                            <w:div w:id="241185966">
                              <w:marLeft w:val="0"/>
                              <w:marRight w:val="0"/>
                              <w:marTop w:val="360"/>
                              <w:marBottom w:val="0"/>
                              <w:divBdr>
                                <w:top w:val="none" w:sz="0" w:space="0" w:color="auto"/>
                                <w:left w:val="none" w:sz="0" w:space="0" w:color="auto"/>
                                <w:bottom w:val="none" w:sz="0" w:space="0" w:color="auto"/>
                                <w:right w:val="none" w:sz="0" w:space="0" w:color="auto"/>
                              </w:divBdr>
                            </w:div>
                            <w:div w:id="1481846200">
                              <w:marLeft w:val="0"/>
                              <w:marRight w:val="0"/>
                              <w:marTop w:val="0"/>
                              <w:marBottom w:val="0"/>
                              <w:divBdr>
                                <w:top w:val="none" w:sz="0" w:space="0" w:color="auto"/>
                                <w:left w:val="none" w:sz="0" w:space="0" w:color="auto"/>
                                <w:bottom w:val="none" w:sz="0" w:space="0" w:color="auto"/>
                                <w:right w:val="none" w:sz="0" w:space="0" w:color="auto"/>
                              </w:divBdr>
                              <w:divsChild>
                                <w:div w:id="2104839650">
                                  <w:marLeft w:val="0"/>
                                  <w:marRight w:val="0"/>
                                  <w:marTop w:val="0"/>
                                  <w:marBottom w:val="0"/>
                                  <w:divBdr>
                                    <w:top w:val="none" w:sz="0" w:space="0" w:color="auto"/>
                                    <w:left w:val="none" w:sz="0" w:space="0" w:color="auto"/>
                                    <w:bottom w:val="none" w:sz="0" w:space="0" w:color="auto"/>
                                    <w:right w:val="none" w:sz="0" w:space="0" w:color="auto"/>
                                  </w:divBdr>
                                </w:div>
                                <w:div w:id="1963223009">
                                  <w:marLeft w:val="0"/>
                                  <w:marRight w:val="0"/>
                                  <w:marTop w:val="0"/>
                                  <w:marBottom w:val="0"/>
                                  <w:divBdr>
                                    <w:top w:val="none" w:sz="0" w:space="0" w:color="auto"/>
                                    <w:left w:val="none" w:sz="0" w:space="0" w:color="auto"/>
                                    <w:bottom w:val="none" w:sz="0" w:space="0" w:color="auto"/>
                                    <w:right w:val="none" w:sz="0" w:space="0" w:color="auto"/>
                                  </w:divBdr>
                                </w:div>
                              </w:divsChild>
                            </w:div>
                            <w:div w:id="285502718">
                              <w:marLeft w:val="0"/>
                              <w:marRight w:val="0"/>
                              <w:marTop w:val="360"/>
                              <w:marBottom w:val="0"/>
                              <w:divBdr>
                                <w:top w:val="none" w:sz="0" w:space="0" w:color="auto"/>
                                <w:left w:val="none" w:sz="0" w:space="0" w:color="auto"/>
                                <w:bottom w:val="none" w:sz="0" w:space="0" w:color="auto"/>
                                <w:right w:val="none" w:sz="0" w:space="0" w:color="auto"/>
                              </w:divBdr>
                            </w:div>
                            <w:div w:id="531765392">
                              <w:marLeft w:val="0"/>
                              <w:marRight w:val="0"/>
                              <w:marTop w:val="0"/>
                              <w:marBottom w:val="0"/>
                              <w:divBdr>
                                <w:top w:val="none" w:sz="0" w:space="0" w:color="auto"/>
                                <w:left w:val="none" w:sz="0" w:space="0" w:color="auto"/>
                                <w:bottom w:val="none" w:sz="0" w:space="0" w:color="auto"/>
                                <w:right w:val="none" w:sz="0" w:space="0" w:color="auto"/>
                              </w:divBdr>
                              <w:divsChild>
                                <w:div w:id="1760559385">
                                  <w:marLeft w:val="0"/>
                                  <w:marRight w:val="0"/>
                                  <w:marTop w:val="0"/>
                                  <w:marBottom w:val="0"/>
                                  <w:divBdr>
                                    <w:top w:val="none" w:sz="0" w:space="0" w:color="auto"/>
                                    <w:left w:val="none" w:sz="0" w:space="0" w:color="auto"/>
                                    <w:bottom w:val="none" w:sz="0" w:space="0" w:color="auto"/>
                                    <w:right w:val="none" w:sz="0" w:space="0" w:color="auto"/>
                                  </w:divBdr>
                                </w:div>
                                <w:div w:id="782578435">
                                  <w:marLeft w:val="0"/>
                                  <w:marRight w:val="0"/>
                                  <w:marTop w:val="0"/>
                                  <w:marBottom w:val="0"/>
                                  <w:divBdr>
                                    <w:top w:val="none" w:sz="0" w:space="0" w:color="auto"/>
                                    <w:left w:val="none" w:sz="0" w:space="0" w:color="auto"/>
                                    <w:bottom w:val="none" w:sz="0" w:space="0" w:color="auto"/>
                                    <w:right w:val="none" w:sz="0" w:space="0" w:color="auto"/>
                                  </w:divBdr>
                                </w:div>
                              </w:divsChild>
                            </w:div>
                            <w:div w:id="1275940905">
                              <w:marLeft w:val="0"/>
                              <w:marRight w:val="0"/>
                              <w:marTop w:val="360"/>
                              <w:marBottom w:val="0"/>
                              <w:divBdr>
                                <w:top w:val="none" w:sz="0" w:space="0" w:color="auto"/>
                                <w:left w:val="none" w:sz="0" w:space="0" w:color="auto"/>
                                <w:bottom w:val="none" w:sz="0" w:space="0" w:color="auto"/>
                                <w:right w:val="none" w:sz="0" w:space="0" w:color="auto"/>
                              </w:divBdr>
                            </w:div>
                            <w:div w:id="511453771">
                              <w:marLeft w:val="0"/>
                              <w:marRight w:val="0"/>
                              <w:marTop w:val="0"/>
                              <w:marBottom w:val="0"/>
                              <w:divBdr>
                                <w:top w:val="none" w:sz="0" w:space="0" w:color="auto"/>
                                <w:left w:val="none" w:sz="0" w:space="0" w:color="auto"/>
                                <w:bottom w:val="none" w:sz="0" w:space="0" w:color="auto"/>
                                <w:right w:val="none" w:sz="0" w:space="0" w:color="auto"/>
                              </w:divBdr>
                              <w:divsChild>
                                <w:div w:id="1490900111">
                                  <w:marLeft w:val="0"/>
                                  <w:marRight w:val="0"/>
                                  <w:marTop w:val="30"/>
                                  <w:marBottom w:val="0"/>
                                  <w:divBdr>
                                    <w:top w:val="none" w:sz="0" w:space="0" w:color="auto"/>
                                    <w:left w:val="none" w:sz="0" w:space="0" w:color="auto"/>
                                    <w:bottom w:val="none" w:sz="0" w:space="0" w:color="auto"/>
                                    <w:right w:val="none" w:sz="0" w:space="0" w:color="auto"/>
                                  </w:divBdr>
                                </w:div>
                              </w:divsChild>
                            </w:div>
                            <w:div w:id="2074305056">
                              <w:marLeft w:val="0"/>
                              <w:marRight w:val="0"/>
                              <w:marTop w:val="0"/>
                              <w:marBottom w:val="0"/>
                              <w:divBdr>
                                <w:top w:val="none" w:sz="0" w:space="0" w:color="auto"/>
                                <w:left w:val="none" w:sz="0" w:space="0" w:color="auto"/>
                                <w:bottom w:val="none" w:sz="0" w:space="0" w:color="auto"/>
                                <w:right w:val="none" w:sz="0" w:space="0" w:color="auto"/>
                              </w:divBdr>
                              <w:divsChild>
                                <w:div w:id="295912179">
                                  <w:marLeft w:val="0"/>
                                  <w:marRight w:val="0"/>
                                  <w:marTop w:val="75"/>
                                  <w:marBottom w:val="300"/>
                                  <w:divBdr>
                                    <w:top w:val="none" w:sz="0" w:space="0" w:color="auto"/>
                                    <w:left w:val="none" w:sz="0" w:space="0" w:color="auto"/>
                                    <w:bottom w:val="none" w:sz="0" w:space="0" w:color="auto"/>
                                    <w:right w:val="none" w:sz="0" w:space="0" w:color="auto"/>
                                  </w:divBdr>
                                </w:div>
                              </w:divsChild>
                            </w:div>
                          </w:divsChild>
                        </w:div>
                      </w:divsChild>
                    </w:div>
                  </w:divsChild>
                </w:div>
                <w:div w:id="1616206541">
                  <w:marLeft w:val="0"/>
                  <w:marRight w:val="0"/>
                  <w:marTop w:val="0"/>
                  <w:marBottom w:val="0"/>
                  <w:divBdr>
                    <w:top w:val="none" w:sz="0" w:space="0" w:color="auto"/>
                    <w:left w:val="none" w:sz="0" w:space="0" w:color="auto"/>
                    <w:bottom w:val="none" w:sz="0" w:space="0" w:color="auto"/>
                    <w:right w:val="none" w:sz="0" w:space="0" w:color="auto"/>
                  </w:divBdr>
                  <w:divsChild>
                    <w:div w:id="2069693556">
                      <w:marLeft w:val="0"/>
                      <w:marRight w:val="0"/>
                      <w:marTop w:val="300"/>
                      <w:marBottom w:val="300"/>
                      <w:divBdr>
                        <w:top w:val="none" w:sz="0" w:space="0" w:color="auto"/>
                        <w:left w:val="none" w:sz="0" w:space="0" w:color="auto"/>
                        <w:bottom w:val="none" w:sz="0" w:space="0" w:color="auto"/>
                        <w:right w:val="none" w:sz="0" w:space="0" w:color="auto"/>
                      </w:divBdr>
                      <w:divsChild>
                        <w:div w:id="1133597573">
                          <w:marLeft w:val="0"/>
                          <w:marRight w:val="0"/>
                          <w:marTop w:val="0"/>
                          <w:marBottom w:val="0"/>
                          <w:divBdr>
                            <w:top w:val="none" w:sz="0" w:space="0" w:color="auto"/>
                            <w:left w:val="none" w:sz="0" w:space="0" w:color="auto"/>
                            <w:bottom w:val="none" w:sz="0" w:space="0" w:color="auto"/>
                            <w:right w:val="none" w:sz="0" w:space="0" w:color="auto"/>
                          </w:divBdr>
                          <w:divsChild>
                            <w:div w:id="480731064">
                              <w:marLeft w:val="0"/>
                              <w:marRight w:val="0"/>
                              <w:marTop w:val="0"/>
                              <w:marBottom w:val="0"/>
                              <w:divBdr>
                                <w:top w:val="none" w:sz="0" w:space="0" w:color="auto"/>
                                <w:left w:val="none" w:sz="0" w:space="0" w:color="auto"/>
                                <w:bottom w:val="none" w:sz="0" w:space="0" w:color="auto"/>
                                <w:right w:val="none" w:sz="0" w:space="0" w:color="auto"/>
                              </w:divBdr>
                            </w:div>
                          </w:divsChild>
                        </w:div>
                        <w:div w:id="1043090558">
                          <w:marLeft w:val="0"/>
                          <w:marRight w:val="0"/>
                          <w:marTop w:val="0"/>
                          <w:marBottom w:val="0"/>
                          <w:divBdr>
                            <w:top w:val="none" w:sz="0" w:space="0" w:color="auto"/>
                            <w:left w:val="none" w:sz="0" w:space="0" w:color="auto"/>
                            <w:bottom w:val="none" w:sz="0" w:space="0" w:color="auto"/>
                            <w:right w:val="none" w:sz="0" w:space="0" w:color="auto"/>
                          </w:divBdr>
                        </w:div>
                        <w:div w:id="783304425">
                          <w:marLeft w:val="0"/>
                          <w:marRight w:val="0"/>
                          <w:marTop w:val="0"/>
                          <w:marBottom w:val="0"/>
                          <w:divBdr>
                            <w:top w:val="none" w:sz="0" w:space="0" w:color="auto"/>
                            <w:left w:val="none" w:sz="0" w:space="0" w:color="auto"/>
                            <w:bottom w:val="none" w:sz="0" w:space="0" w:color="auto"/>
                            <w:right w:val="none" w:sz="0" w:space="0" w:color="auto"/>
                          </w:divBdr>
                        </w:div>
                        <w:div w:id="102962702">
                          <w:marLeft w:val="0"/>
                          <w:marRight w:val="0"/>
                          <w:marTop w:val="0"/>
                          <w:marBottom w:val="0"/>
                          <w:divBdr>
                            <w:top w:val="none" w:sz="0" w:space="0" w:color="auto"/>
                            <w:left w:val="none" w:sz="0" w:space="0" w:color="auto"/>
                            <w:bottom w:val="none" w:sz="0" w:space="0" w:color="auto"/>
                            <w:right w:val="none" w:sz="0" w:space="0" w:color="auto"/>
                          </w:divBdr>
                        </w:div>
                        <w:div w:id="549070667">
                          <w:marLeft w:val="0"/>
                          <w:marRight w:val="0"/>
                          <w:marTop w:val="0"/>
                          <w:marBottom w:val="0"/>
                          <w:divBdr>
                            <w:top w:val="none" w:sz="0" w:space="0" w:color="auto"/>
                            <w:left w:val="none" w:sz="0" w:space="0" w:color="auto"/>
                            <w:bottom w:val="none" w:sz="0" w:space="0" w:color="auto"/>
                            <w:right w:val="none" w:sz="0" w:space="0" w:color="auto"/>
                          </w:divBdr>
                        </w:div>
                        <w:div w:id="2127849182">
                          <w:marLeft w:val="0"/>
                          <w:marRight w:val="0"/>
                          <w:marTop w:val="150"/>
                          <w:marBottom w:val="150"/>
                          <w:divBdr>
                            <w:top w:val="none" w:sz="0" w:space="0" w:color="auto"/>
                            <w:left w:val="none" w:sz="0" w:space="0" w:color="auto"/>
                            <w:bottom w:val="none" w:sz="0" w:space="0" w:color="auto"/>
                            <w:right w:val="none" w:sz="0" w:space="0" w:color="auto"/>
                          </w:divBdr>
                          <w:divsChild>
                            <w:div w:id="2015259882">
                              <w:marLeft w:val="0"/>
                              <w:marRight w:val="0"/>
                              <w:marTop w:val="0"/>
                              <w:marBottom w:val="0"/>
                              <w:divBdr>
                                <w:top w:val="none" w:sz="0" w:space="0" w:color="auto"/>
                                <w:left w:val="none" w:sz="0" w:space="0" w:color="auto"/>
                                <w:bottom w:val="none" w:sz="0" w:space="0" w:color="auto"/>
                                <w:right w:val="none" w:sz="0" w:space="0" w:color="auto"/>
                              </w:divBdr>
                              <w:divsChild>
                                <w:div w:id="1308168006">
                                  <w:marLeft w:val="0"/>
                                  <w:marRight w:val="0"/>
                                  <w:marTop w:val="0"/>
                                  <w:marBottom w:val="0"/>
                                  <w:divBdr>
                                    <w:top w:val="none" w:sz="0" w:space="0" w:color="auto"/>
                                    <w:left w:val="none" w:sz="0" w:space="0" w:color="auto"/>
                                    <w:bottom w:val="none" w:sz="0" w:space="0" w:color="auto"/>
                                    <w:right w:val="none" w:sz="0" w:space="0" w:color="auto"/>
                                  </w:divBdr>
                                  <w:divsChild>
                                    <w:div w:id="1012686503">
                                      <w:marLeft w:val="0"/>
                                      <w:marRight w:val="0"/>
                                      <w:marTop w:val="0"/>
                                      <w:marBottom w:val="0"/>
                                      <w:divBdr>
                                        <w:top w:val="none" w:sz="0" w:space="0" w:color="auto"/>
                                        <w:left w:val="none" w:sz="0" w:space="0" w:color="auto"/>
                                        <w:bottom w:val="none" w:sz="0" w:space="0" w:color="auto"/>
                                        <w:right w:val="none" w:sz="0" w:space="0" w:color="auto"/>
                                      </w:divBdr>
                                      <w:divsChild>
                                        <w:div w:id="46415057">
                                          <w:marLeft w:val="0"/>
                                          <w:marRight w:val="0"/>
                                          <w:marTop w:val="0"/>
                                          <w:marBottom w:val="0"/>
                                          <w:divBdr>
                                            <w:top w:val="single" w:sz="2" w:space="0" w:color="EFEFEF"/>
                                            <w:left w:val="single" w:sz="2" w:space="0" w:color="EFEFEF"/>
                                            <w:bottom w:val="single" w:sz="2" w:space="0" w:color="EFEFEF"/>
                                            <w:right w:val="single" w:sz="2" w:space="0" w:color="EFEFEF"/>
                                          </w:divBdr>
                                          <w:divsChild>
                                            <w:div w:id="1372533003">
                                              <w:marLeft w:val="0"/>
                                              <w:marRight w:val="0"/>
                                              <w:marTop w:val="75"/>
                                              <w:marBottom w:val="75"/>
                                              <w:divBdr>
                                                <w:top w:val="none" w:sz="0" w:space="0" w:color="auto"/>
                                                <w:left w:val="none" w:sz="0" w:space="0" w:color="auto"/>
                                                <w:bottom w:val="none" w:sz="0" w:space="0" w:color="auto"/>
                                                <w:right w:val="none" w:sz="0" w:space="0" w:color="auto"/>
                                              </w:divBdr>
                                            </w:div>
                                            <w:div w:id="372507551">
                                              <w:marLeft w:val="0"/>
                                              <w:marRight w:val="0"/>
                                              <w:marTop w:val="0"/>
                                              <w:marBottom w:val="180"/>
                                              <w:divBdr>
                                                <w:top w:val="none" w:sz="0" w:space="0" w:color="auto"/>
                                                <w:left w:val="none" w:sz="0" w:space="0" w:color="auto"/>
                                                <w:bottom w:val="none" w:sz="0" w:space="0" w:color="auto"/>
                                                <w:right w:val="none" w:sz="0" w:space="0" w:color="auto"/>
                                              </w:divBdr>
                                            </w:div>
                                            <w:div w:id="1800493863">
                                              <w:marLeft w:val="0"/>
                                              <w:marRight w:val="0"/>
                                              <w:marTop w:val="0"/>
                                              <w:marBottom w:val="0"/>
                                              <w:divBdr>
                                                <w:top w:val="single" w:sz="12" w:space="5" w:color="75D7B9"/>
                                                <w:left w:val="single" w:sz="12" w:space="5" w:color="75D7B9"/>
                                                <w:bottom w:val="single" w:sz="12" w:space="5" w:color="75D7B9"/>
                                                <w:right w:val="single" w:sz="12" w:space="5" w:color="75D7B9"/>
                                              </w:divBdr>
                                            </w:div>
                                          </w:divsChild>
                                        </w:div>
                                      </w:divsChild>
                                    </w:div>
                                  </w:divsChild>
                                </w:div>
                              </w:divsChild>
                            </w:div>
                          </w:divsChild>
                        </w:div>
                        <w:div w:id="1508865541">
                          <w:marLeft w:val="0"/>
                          <w:marRight w:val="0"/>
                          <w:marTop w:val="150"/>
                          <w:marBottom w:val="150"/>
                          <w:divBdr>
                            <w:top w:val="none" w:sz="0" w:space="0" w:color="auto"/>
                            <w:left w:val="none" w:sz="0" w:space="0" w:color="auto"/>
                            <w:bottom w:val="none" w:sz="0" w:space="0" w:color="auto"/>
                            <w:right w:val="none" w:sz="0" w:space="0" w:color="auto"/>
                          </w:divBdr>
                          <w:divsChild>
                            <w:div w:id="946959127">
                              <w:marLeft w:val="0"/>
                              <w:marRight w:val="0"/>
                              <w:marTop w:val="0"/>
                              <w:marBottom w:val="0"/>
                              <w:divBdr>
                                <w:top w:val="none" w:sz="0" w:space="0" w:color="auto"/>
                                <w:left w:val="none" w:sz="0" w:space="0" w:color="auto"/>
                                <w:bottom w:val="none" w:sz="0" w:space="0" w:color="auto"/>
                                <w:right w:val="none" w:sz="0" w:space="0" w:color="auto"/>
                              </w:divBdr>
                              <w:divsChild>
                                <w:div w:id="1898125802">
                                  <w:marLeft w:val="0"/>
                                  <w:marRight w:val="0"/>
                                  <w:marTop w:val="0"/>
                                  <w:marBottom w:val="0"/>
                                  <w:divBdr>
                                    <w:top w:val="none" w:sz="0" w:space="0" w:color="auto"/>
                                    <w:left w:val="none" w:sz="0" w:space="0" w:color="auto"/>
                                    <w:bottom w:val="none" w:sz="0" w:space="0" w:color="auto"/>
                                    <w:right w:val="none" w:sz="0" w:space="0" w:color="auto"/>
                                  </w:divBdr>
                                  <w:divsChild>
                                    <w:div w:id="955722808">
                                      <w:marLeft w:val="0"/>
                                      <w:marRight w:val="0"/>
                                      <w:marTop w:val="0"/>
                                      <w:marBottom w:val="0"/>
                                      <w:divBdr>
                                        <w:top w:val="none" w:sz="0" w:space="0" w:color="auto"/>
                                        <w:left w:val="none" w:sz="0" w:space="0" w:color="auto"/>
                                        <w:bottom w:val="none" w:sz="0" w:space="0" w:color="auto"/>
                                        <w:right w:val="none" w:sz="0" w:space="0" w:color="auto"/>
                                      </w:divBdr>
                                      <w:divsChild>
                                        <w:div w:id="159391240">
                                          <w:marLeft w:val="0"/>
                                          <w:marRight w:val="0"/>
                                          <w:marTop w:val="0"/>
                                          <w:marBottom w:val="0"/>
                                          <w:divBdr>
                                            <w:top w:val="single" w:sz="2" w:space="0" w:color="EFEFEF"/>
                                            <w:left w:val="single" w:sz="2" w:space="0" w:color="EFEFEF"/>
                                            <w:bottom w:val="single" w:sz="2" w:space="0" w:color="EFEFEF"/>
                                            <w:right w:val="single" w:sz="2" w:space="0" w:color="EFEFEF"/>
                                          </w:divBdr>
                                          <w:divsChild>
                                            <w:div w:id="1701976168">
                                              <w:marLeft w:val="0"/>
                                              <w:marRight w:val="0"/>
                                              <w:marTop w:val="75"/>
                                              <w:marBottom w:val="75"/>
                                              <w:divBdr>
                                                <w:top w:val="none" w:sz="0" w:space="0" w:color="auto"/>
                                                <w:left w:val="none" w:sz="0" w:space="0" w:color="auto"/>
                                                <w:bottom w:val="none" w:sz="0" w:space="0" w:color="auto"/>
                                                <w:right w:val="none" w:sz="0" w:space="0" w:color="auto"/>
                                              </w:divBdr>
                                            </w:div>
                                            <w:div w:id="1603486562">
                                              <w:marLeft w:val="0"/>
                                              <w:marRight w:val="0"/>
                                              <w:marTop w:val="0"/>
                                              <w:marBottom w:val="180"/>
                                              <w:divBdr>
                                                <w:top w:val="none" w:sz="0" w:space="0" w:color="auto"/>
                                                <w:left w:val="none" w:sz="0" w:space="0" w:color="auto"/>
                                                <w:bottom w:val="none" w:sz="0" w:space="0" w:color="auto"/>
                                                <w:right w:val="none" w:sz="0" w:space="0" w:color="auto"/>
                                              </w:divBdr>
                                            </w:div>
                                            <w:div w:id="484247292">
                                              <w:marLeft w:val="0"/>
                                              <w:marRight w:val="0"/>
                                              <w:marTop w:val="0"/>
                                              <w:marBottom w:val="0"/>
                                              <w:divBdr>
                                                <w:top w:val="single" w:sz="12" w:space="5" w:color="75D7B9"/>
                                                <w:left w:val="single" w:sz="12" w:space="5" w:color="75D7B9"/>
                                                <w:bottom w:val="single" w:sz="12" w:space="5" w:color="75D7B9"/>
                                                <w:right w:val="single" w:sz="12" w:space="5" w:color="75D7B9"/>
                                              </w:divBdr>
                                            </w:div>
                                          </w:divsChild>
                                        </w:div>
                                      </w:divsChild>
                                    </w:div>
                                  </w:divsChild>
                                </w:div>
                              </w:divsChild>
                            </w:div>
                          </w:divsChild>
                        </w:div>
                        <w:div w:id="1062824501">
                          <w:marLeft w:val="0"/>
                          <w:marRight w:val="0"/>
                          <w:marTop w:val="150"/>
                          <w:marBottom w:val="150"/>
                          <w:divBdr>
                            <w:top w:val="none" w:sz="0" w:space="0" w:color="auto"/>
                            <w:left w:val="none" w:sz="0" w:space="0" w:color="auto"/>
                            <w:bottom w:val="none" w:sz="0" w:space="0" w:color="auto"/>
                            <w:right w:val="none" w:sz="0" w:space="0" w:color="auto"/>
                          </w:divBdr>
                          <w:divsChild>
                            <w:div w:id="925530229">
                              <w:marLeft w:val="0"/>
                              <w:marRight w:val="0"/>
                              <w:marTop w:val="0"/>
                              <w:marBottom w:val="0"/>
                              <w:divBdr>
                                <w:top w:val="none" w:sz="0" w:space="0" w:color="auto"/>
                                <w:left w:val="none" w:sz="0" w:space="0" w:color="auto"/>
                                <w:bottom w:val="none" w:sz="0" w:space="0" w:color="auto"/>
                                <w:right w:val="none" w:sz="0" w:space="0" w:color="auto"/>
                              </w:divBdr>
                              <w:divsChild>
                                <w:div w:id="1156920115">
                                  <w:marLeft w:val="0"/>
                                  <w:marRight w:val="0"/>
                                  <w:marTop w:val="0"/>
                                  <w:marBottom w:val="0"/>
                                  <w:divBdr>
                                    <w:top w:val="none" w:sz="0" w:space="0" w:color="auto"/>
                                    <w:left w:val="none" w:sz="0" w:space="0" w:color="auto"/>
                                    <w:bottom w:val="none" w:sz="0" w:space="0" w:color="auto"/>
                                    <w:right w:val="none" w:sz="0" w:space="0" w:color="auto"/>
                                  </w:divBdr>
                                  <w:divsChild>
                                    <w:div w:id="2127768184">
                                      <w:marLeft w:val="0"/>
                                      <w:marRight w:val="0"/>
                                      <w:marTop w:val="0"/>
                                      <w:marBottom w:val="0"/>
                                      <w:divBdr>
                                        <w:top w:val="none" w:sz="0" w:space="0" w:color="auto"/>
                                        <w:left w:val="none" w:sz="0" w:space="0" w:color="auto"/>
                                        <w:bottom w:val="none" w:sz="0" w:space="0" w:color="auto"/>
                                        <w:right w:val="none" w:sz="0" w:space="0" w:color="auto"/>
                                      </w:divBdr>
                                      <w:divsChild>
                                        <w:div w:id="136336777">
                                          <w:marLeft w:val="0"/>
                                          <w:marRight w:val="0"/>
                                          <w:marTop w:val="0"/>
                                          <w:marBottom w:val="0"/>
                                          <w:divBdr>
                                            <w:top w:val="single" w:sz="2" w:space="0" w:color="EFEFEF"/>
                                            <w:left w:val="single" w:sz="2" w:space="0" w:color="EFEFEF"/>
                                            <w:bottom w:val="single" w:sz="2" w:space="0" w:color="EFEFEF"/>
                                            <w:right w:val="single" w:sz="2" w:space="0" w:color="EFEFEF"/>
                                          </w:divBdr>
                                          <w:divsChild>
                                            <w:div w:id="1016687333">
                                              <w:marLeft w:val="0"/>
                                              <w:marRight w:val="0"/>
                                              <w:marTop w:val="75"/>
                                              <w:marBottom w:val="75"/>
                                              <w:divBdr>
                                                <w:top w:val="none" w:sz="0" w:space="0" w:color="auto"/>
                                                <w:left w:val="none" w:sz="0" w:space="0" w:color="auto"/>
                                                <w:bottom w:val="none" w:sz="0" w:space="0" w:color="auto"/>
                                                <w:right w:val="none" w:sz="0" w:space="0" w:color="auto"/>
                                              </w:divBdr>
                                            </w:div>
                                            <w:div w:id="1986855018">
                                              <w:marLeft w:val="0"/>
                                              <w:marRight w:val="0"/>
                                              <w:marTop w:val="0"/>
                                              <w:marBottom w:val="180"/>
                                              <w:divBdr>
                                                <w:top w:val="none" w:sz="0" w:space="0" w:color="auto"/>
                                                <w:left w:val="none" w:sz="0" w:space="0" w:color="auto"/>
                                                <w:bottom w:val="none" w:sz="0" w:space="0" w:color="auto"/>
                                                <w:right w:val="none" w:sz="0" w:space="0" w:color="auto"/>
                                              </w:divBdr>
                                            </w:div>
                                            <w:div w:id="1809590965">
                                              <w:marLeft w:val="0"/>
                                              <w:marRight w:val="0"/>
                                              <w:marTop w:val="0"/>
                                              <w:marBottom w:val="0"/>
                                              <w:divBdr>
                                                <w:top w:val="single" w:sz="12" w:space="5" w:color="75D7B9"/>
                                                <w:left w:val="single" w:sz="12" w:space="5" w:color="75D7B9"/>
                                                <w:bottom w:val="single" w:sz="12" w:space="5" w:color="75D7B9"/>
                                                <w:right w:val="single" w:sz="12" w:space="5" w:color="75D7B9"/>
                                              </w:divBdr>
                                            </w:div>
                                          </w:divsChild>
                                        </w:div>
                                      </w:divsChild>
                                    </w:div>
                                  </w:divsChild>
                                </w:div>
                              </w:divsChild>
                            </w:div>
                          </w:divsChild>
                        </w:div>
                        <w:div w:id="1002127277">
                          <w:marLeft w:val="0"/>
                          <w:marRight w:val="0"/>
                          <w:marTop w:val="150"/>
                          <w:marBottom w:val="150"/>
                          <w:divBdr>
                            <w:top w:val="none" w:sz="0" w:space="0" w:color="auto"/>
                            <w:left w:val="none" w:sz="0" w:space="0" w:color="auto"/>
                            <w:bottom w:val="none" w:sz="0" w:space="0" w:color="auto"/>
                            <w:right w:val="none" w:sz="0" w:space="0" w:color="auto"/>
                          </w:divBdr>
                          <w:divsChild>
                            <w:div w:id="1120882565">
                              <w:marLeft w:val="0"/>
                              <w:marRight w:val="0"/>
                              <w:marTop w:val="0"/>
                              <w:marBottom w:val="0"/>
                              <w:divBdr>
                                <w:top w:val="none" w:sz="0" w:space="0" w:color="auto"/>
                                <w:left w:val="none" w:sz="0" w:space="0" w:color="auto"/>
                                <w:bottom w:val="none" w:sz="0" w:space="0" w:color="auto"/>
                                <w:right w:val="none" w:sz="0" w:space="0" w:color="auto"/>
                              </w:divBdr>
                              <w:divsChild>
                                <w:div w:id="441994714">
                                  <w:marLeft w:val="0"/>
                                  <w:marRight w:val="0"/>
                                  <w:marTop w:val="0"/>
                                  <w:marBottom w:val="0"/>
                                  <w:divBdr>
                                    <w:top w:val="none" w:sz="0" w:space="0" w:color="auto"/>
                                    <w:left w:val="none" w:sz="0" w:space="0" w:color="auto"/>
                                    <w:bottom w:val="none" w:sz="0" w:space="0" w:color="auto"/>
                                    <w:right w:val="none" w:sz="0" w:space="0" w:color="auto"/>
                                  </w:divBdr>
                                  <w:divsChild>
                                    <w:div w:id="633220940">
                                      <w:marLeft w:val="0"/>
                                      <w:marRight w:val="0"/>
                                      <w:marTop w:val="0"/>
                                      <w:marBottom w:val="0"/>
                                      <w:divBdr>
                                        <w:top w:val="none" w:sz="0" w:space="0" w:color="auto"/>
                                        <w:left w:val="none" w:sz="0" w:space="0" w:color="auto"/>
                                        <w:bottom w:val="none" w:sz="0" w:space="0" w:color="auto"/>
                                        <w:right w:val="none" w:sz="0" w:space="0" w:color="auto"/>
                                      </w:divBdr>
                                      <w:divsChild>
                                        <w:div w:id="1190415623">
                                          <w:marLeft w:val="0"/>
                                          <w:marRight w:val="0"/>
                                          <w:marTop w:val="0"/>
                                          <w:marBottom w:val="0"/>
                                          <w:divBdr>
                                            <w:top w:val="single" w:sz="2" w:space="0" w:color="EFEFEF"/>
                                            <w:left w:val="single" w:sz="2" w:space="0" w:color="EFEFEF"/>
                                            <w:bottom w:val="single" w:sz="2" w:space="0" w:color="EFEFEF"/>
                                            <w:right w:val="single" w:sz="2" w:space="0" w:color="EFEFEF"/>
                                          </w:divBdr>
                                          <w:divsChild>
                                            <w:div w:id="4745257">
                                              <w:marLeft w:val="0"/>
                                              <w:marRight w:val="0"/>
                                              <w:marTop w:val="75"/>
                                              <w:marBottom w:val="75"/>
                                              <w:divBdr>
                                                <w:top w:val="none" w:sz="0" w:space="0" w:color="auto"/>
                                                <w:left w:val="none" w:sz="0" w:space="0" w:color="auto"/>
                                                <w:bottom w:val="none" w:sz="0" w:space="0" w:color="auto"/>
                                                <w:right w:val="none" w:sz="0" w:space="0" w:color="auto"/>
                                              </w:divBdr>
                                            </w:div>
                                            <w:div w:id="98795022">
                                              <w:marLeft w:val="0"/>
                                              <w:marRight w:val="0"/>
                                              <w:marTop w:val="0"/>
                                              <w:marBottom w:val="180"/>
                                              <w:divBdr>
                                                <w:top w:val="none" w:sz="0" w:space="0" w:color="auto"/>
                                                <w:left w:val="none" w:sz="0" w:space="0" w:color="auto"/>
                                                <w:bottom w:val="none" w:sz="0" w:space="0" w:color="auto"/>
                                                <w:right w:val="none" w:sz="0" w:space="0" w:color="auto"/>
                                              </w:divBdr>
                                            </w:div>
                                            <w:div w:id="406457383">
                                              <w:marLeft w:val="0"/>
                                              <w:marRight w:val="0"/>
                                              <w:marTop w:val="0"/>
                                              <w:marBottom w:val="0"/>
                                              <w:divBdr>
                                                <w:top w:val="single" w:sz="12" w:space="5" w:color="75D7B9"/>
                                                <w:left w:val="single" w:sz="12" w:space="5" w:color="75D7B9"/>
                                                <w:bottom w:val="single" w:sz="12" w:space="5" w:color="75D7B9"/>
                                                <w:right w:val="single" w:sz="12" w:space="5" w:color="75D7B9"/>
                                              </w:divBdr>
                                            </w:div>
                                          </w:divsChild>
                                        </w:div>
                                      </w:divsChild>
                                    </w:div>
                                  </w:divsChild>
                                </w:div>
                              </w:divsChild>
                            </w:div>
                          </w:divsChild>
                        </w:div>
                      </w:divsChild>
                    </w:div>
                  </w:divsChild>
                </w:div>
              </w:divsChild>
            </w:div>
          </w:divsChild>
        </w:div>
        <w:div w:id="1529757837">
          <w:marLeft w:val="0"/>
          <w:marRight w:val="0"/>
          <w:marTop w:val="0"/>
          <w:marBottom w:val="0"/>
          <w:divBdr>
            <w:top w:val="none" w:sz="0" w:space="0" w:color="auto"/>
            <w:left w:val="none" w:sz="0" w:space="0" w:color="auto"/>
            <w:bottom w:val="none" w:sz="0" w:space="0" w:color="auto"/>
            <w:right w:val="none" w:sz="0" w:space="0" w:color="auto"/>
          </w:divBdr>
          <w:divsChild>
            <w:div w:id="686909866">
              <w:marLeft w:val="0"/>
              <w:marRight w:val="0"/>
              <w:marTop w:val="0"/>
              <w:marBottom w:val="0"/>
              <w:divBdr>
                <w:top w:val="none" w:sz="0" w:space="0" w:color="auto"/>
                <w:left w:val="none" w:sz="0" w:space="0" w:color="auto"/>
                <w:bottom w:val="none" w:sz="0" w:space="0" w:color="auto"/>
                <w:right w:val="none" w:sz="0" w:space="0" w:color="auto"/>
              </w:divBdr>
              <w:divsChild>
                <w:div w:id="1240208947">
                  <w:marLeft w:val="0"/>
                  <w:marRight w:val="0"/>
                  <w:marTop w:val="0"/>
                  <w:marBottom w:val="0"/>
                  <w:divBdr>
                    <w:top w:val="none" w:sz="0" w:space="0" w:color="auto"/>
                    <w:left w:val="none" w:sz="0" w:space="0" w:color="auto"/>
                    <w:bottom w:val="none" w:sz="0" w:space="0" w:color="auto"/>
                    <w:right w:val="none" w:sz="0" w:space="0" w:color="auto"/>
                  </w:divBdr>
                  <w:divsChild>
                    <w:div w:id="57898141">
                      <w:marLeft w:val="-600"/>
                      <w:marRight w:val="0"/>
                      <w:marTop w:val="0"/>
                      <w:marBottom w:val="0"/>
                      <w:divBdr>
                        <w:top w:val="none" w:sz="0" w:space="0" w:color="auto"/>
                        <w:left w:val="none" w:sz="0" w:space="0" w:color="auto"/>
                        <w:bottom w:val="none" w:sz="0" w:space="0" w:color="auto"/>
                        <w:right w:val="none" w:sz="0" w:space="0" w:color="auto"/>
                      </w:divBdr>
                      <w:divsChild>
                        <w:div w:id="680552904">
                          <w:marLeft w:val="0"/>
                          <w:marRight w:val="0"/>
                          <w:marTop w:val="0"/>
                          <w:marBottom w:val="0"/>
                          <w:divBdr>
                            <w:top w:val="none" w:sz="0" w:space="0" w:color="auto"/>
                            <w:left w:val="none" w:sz="0" w:space="0" w:color="auto"/>
                            <w:bottom w:val="none" w:sz="0" w:space="0" w:color="auto"/>
                            <w:right w:val="none" w:sz="0" w:space="0" w:color="auto"/>
                          </w:divBdr>
                        </w:div>
                        <w:div w:id="1051924335">
                          <w:marLeft w:val="0"/>
                          <w:marRight w:val="0"/>
                          <w:marTop w:val="0"/>
                          <w:marBottom w:val="0"/>
                          <w:divBdr>
                            <w:top w:val="none" w:sz="0" w:space="0" w:color="auto"/>
                            <w:left w:val="none" w:sz="0" w:space="0" w:color="auto"/>
                            <w:bottom w:val="none" w:sz="0" w:space="0" w:color="auto"/>
                            <w:right w:val="none" w:sz="0" w:space="0" w:color="auto"/>
                          </w:divBdr>
                        </w:div>
                        <w:div w:id="38988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065640">
              <w:marLeft w:val="0"/>
              <w:marRight w:val="0"/>
              <w:marTop w:val="0"/>
              <w:marBottom w:val="0"/>
              <w:divBdr>
                <w:top w:val="none" w:sz="0" w:space="0" w:color="auto"/>
                <w:left w:val="none" w:sz="0" w:space="0" w:color="auto"/>
                <w:bottom w:val="none" w:sz="0" w:space="0" w:color="auto"/>
                <w:right w:val="none" w:sz="0" w:space="0" w:color="auto"/>
              </w:divBdr>
              <w:divsChild>
                <w:div w:id="1995799031">
                  <w:marLeft w:val="0"/>
                  <w:marRight w:val="0"/>
                  <w:marTop w:val="0"/>
                  <w:marBottom w:val="0"/>
                  <w:divBdr>
                    <w:top w:val="none" w:sz="0" w:space="0" w:color="auto"/>
                    <w:left w:val="none" w:sz="0" w:space="0" w:color="auto"/>
                    <w:bottom w:val="none" w:sz="0" w:space="0" w:color="auto"/>
                    <w:right w:val="none" w:sz="0" w:space="0" w:color="auto"/>
                  </w:divBdr>
                  <w:divsChild>
                    <w:div w:id="1192111604">
                      <w:marLeft w:val="0"/>
                      <w:marRight w:val="0"/>
                      <w:marTop w:val="0"/>
                      <w:marBottom w:val="0"/>
                      <w:divBdr>
                        <w:top w:val="none" w:sz="0" w:space="0" w:color="auto"/>
                        <w:left w:val="none" w:sz="0" w:space="0" w:color="auto"/>
                        <w:bottom w:val="none" w:sz="0" w:space="0" w:color="auto"/>
                        <w:right w:val="none" w:sz="0" w:space="0" w:color="auto"/>
                      </w:divBdr>
                    </w:div>
                  </w:divsChild>
                </w:div>
                <w:div w:id="500513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578397">
      <w:bodyDiv w:val="1"/>
      <w:marLeft w:val="0"/>
      <w:marRight w:val="0"/>
      <w:marTop w:val="0"/>
      <w:marBottom w:val="0"/>
      <w:divBdr>
        <w:top w:val="none" w:sz="0" w:space="0" w:color="auto"/>
        <w:left w:val="none" w:sz="0" w:space="0" w:color="auto"/>
        <w:bottom w:val="none" w:sz="0" w:space="0" w:color="auto"/>
        <w:right w:val="none" w:sz="0" w:space="0" w:color="auto"/>
      </w:divBdr>
      <w:divsChild>
        <w:div w:id="421225785">
          <w:marLeft w:val="0"/>
          <w:marRight w:val="0"/>
          <w:marTop w:val="0"/>
          <w:marBottom w:val="0"/>
          <w:divBdr>
            <w:top w:val="none" w:sz="0" w:space="0" w:color="auto"/>
            <w:left w:val="none" w:sz="0" w:space="0" w:color="auto"/>
            <w:bottom w:val="none" w:sz="0" w:space="0" w:color="auto"/>
            <w:right w:val="none" w:sz="0" w:space="0" w:color="auto"/>
          </w:divBdr>
          <w:divsChild>
            <w:div w:id="1490748735">
              <w:marLeft w:val="0"/>
              <w:marRight w:val="0"/>
              <w:marTop w:val="0"/>
              <w:marBottom w:val="0"/>
              <w:divBdr>
                <w:top w:val="none" w:sz="0" w:space="0" w:color="auto"/>
                <w:left w:val="none" w:sz="0" w:space="0" w:color="auto"/>
                <w:bottom w:val="none" w:sz="0" w:space="0" w:color="auto"/>
                <w:right w:val="none" w:sz="0" w:space="0" w:color="auto"/>
              </w:divBdr>
              <w:divsChild>
                <w:div w:id="1211771558">
                  <w:marLeft w:val="0"/>
                  <w:marRight w:val="0"/>
                  <w:marTop w:val="0"/>
                  <w:marBottom w:val="0"/>
                  <w:divBdr>
                    <w:top w:val="none" w:sz="0" w:space="0" w:color="auto"/>
                    <w:left w:val="none" w:sz="0" w:space="0" w:color="auto"/>
                    <w:bottom w:val="none" w:sz="0" w:space="0" w:color="auto"/>
                    <w:right w:val="none" w:sz="0" w:space="0" w:color="auto"/>
                  </w:divBdr>
                </w:div>
                <w:div w:id="609319820">
                  <w:marLeft w:val="0"/>
                  <w:marRight w:val="0"/>
                  <w:marTop w:val="0"/>
                  <w:marBottom w:val="0"/>
                  <w:divBdr>
                    <w:top w:val="none" w:sz="0" w:space="0" w:color="auto"/>
                    <w:left w:val="none" w:sz="0" w:space="0" w:color="auto"/>
                    <w:bottom w:val="none" w:sz="0" w:space="0" w:color="auto"/>
                    <w:right w:val="none" w:sz="0" w:space="0" w:color="auto"/>
                  </w:divBdr>
                </w:div>
              </w:divsChild>
            </w:div>
            <w:div w:id="1297416986">
              <w:marLeft w:val="0"/>
              <w:marRight w:val="0"/>
              <w:marTop w:val="0"/>
              <w:marBottom w:val="0"/>
              <w:divBdr>
                <w:top w:val="none" w:sz="0" w:space="0" w:color="auto"/>
                <w:left w:val="none" w:sz="0" w:space="0" w:color="auto"/>
                <w:bottom w:val="none" w:sz="0" w:space="0" w:color="auto"/>
                <w:right w:val="none" w:sz="0" w:space="0" w:color="auto"/>
              </w:divBdr>
              <w:divsChild>
                <w:div w:id="971977711">
                  <w:marLeft w:val="0"/>
                  <w:marRight w:val="0"/>
                  <w:marTop w:val="0"/>
                  <w:marBottom w:val="0"/>
                  <w:divBdr>
                    <w:top w:val="none" w:sz="0" w:space="0" w:color="auto"/>
                    <w:left w:val="none" w:sz="0" w:space="0" w:color="auto"/>
                    <w:bottom w:val="none" w:sz="0" w:space="0" w:color="auto"/>
                    <w:right w:val="none" w:sz="0" w:space="0" w:color="auto"/>
                  </w:divBdr>
                </w:div>
                <w:div w:id="1942951139">
                  <w:marLeft w:val="0"/>
                  <w:marRight w:val="0"/>
                  <w:marTop w:val="0"/>
                  <w:marBottom w:val="0"/>
                  <w:divBdr>
                    <w:top w:val="none" w:sz="0" w:space="0" w:color="auto"/>
                    <w:left w:val="none" w:sz="0" w:space="0" w:color="auto"/>
                    <w:bottom w:val="none" w:sz="0" w:space="0" w:color="auto"/>
                    <w:right w:val="none" w:sz="0" w:space="0" w:color="auto"/>
                  </w:divBdr>
                </w:div>
              </w:divsChild>
            </w:div>
            <w:div w:id="225727301">
              <w:marLeft w:val="0"/>
              <w:marRight w:val="0"/>
              <w:marTop w:val="0"/>
              <w:marBottom w:val="0"/>
              <w:divBdr>
                <w:top w:val="none" w:sz="0" w:space="0" w:color="auto"/>
                <w:left w:val="none" w:sz="0" w:space="0" w:color="auto"/>
                <w:bottom w:val="none" w:sz="0" w:space="0" w:color="auto"/>
                <w:right w:val="none" w:sz="0" w:space="0" w:color="auto"/>
              </w:divBdr>
              <w:divsChild>
                <w:div w:id="2080209070">
                  <w:marLeft w:val="0"/>
                  <w:marRight w:val="0"/>
                  <w:marTop w:val="0"/>
                  <w:marBottom w:val="0"/>
                  <w:divBdr>
                    <w:top w:val="none" w:sz="0" w:space="0" w:color="auto"/>
                    <w:left w:val="none" w:sz="0" w:space="0" w:color="auto"/>
                    <w:bottom w:val="none" w:sz="0" w:space="0" w:color="auto"/>
                    <w:right w:val="none" w:sz="0" w:space="0" w:color="auto"/>
                  </w:divBdr>
                </w:div>
                <w:div w:id="1648627777">
                  <w:marLeft w:val="0"/>
                  <w:marRight w:val="0"/>
                  <w:marTop w:val="0"/>
                  <w:marBottom w:val="0"/>
                  <w:divBdr>
                    <w:top w:val="none" w:sz="0" w:space="0" w:color="auto"/>
                    <w:left w:val="none" w:sz="0" w:space="0" w:color="auto"/>
                    <w:bottom w:val="none" w:sz="0" w:space="0" w:color="auto"/>
                    <w:right w:val="none" w:sz="0" w:space="0" w:color="auto"/>
                  </w:divBdr>
                </w:div>
              </w:divsChild>
            </w:div>
            <w:div w:id="1334838571">
              <w:marLeft w:val="0"/>
              <w:marRight w:val="0"/>
              <w:marTop w:val="0"/>
              <w:marBottom w:val="0"/>
              <w:divBdr>
                <w:top w:val="none" w:sz="0" w:space="0" w:color="auto"/>
                <w:left w:val="none" w:sz="0" w:space="0" w:color="auto"/>
                <w:bottom w:val="none" w:sz="0" w:space="0" w:color="auto"/>
                <w:right w:val="none" w:sz="0" w:space="0" w:color="auto"/>
              </w:divBdr>
              <w:divsChild>
                <w:div w:id="397558783">
                  <w:marLeft w:val="0"/>
                  <w:marRight w:val="0"/>
                  <w:marTop w:val="0"/>
                  <w:marBottom w:val="0"/>
                  <w:divBdr>
                    <w:top w:val="none" w:sz="0" w:space="0" w:color="auto"/>
                    <w:left w:val="none" w:sz="0" w:space="0" w:color="auto"/>
                    <w:bottom w:val="none" w:sz="0" w:space="0" w:color="auto"/>
                    <w:right w:val="none" w:sz="0" w:space="0" w:color="auto"/>
                  </w:divBdr>
                </w:div>
                <w:div w:id="1006202436">
                  <w:marLeft w:val="0"/>
                  <w:marRight w:val="0"/>
                  <w:marTop w:val="0"/>
                  <w:marBottom w:val="0"/>
                  <w:divBdr>
                    <w:top w:val="none" w:sz="0" w:space="0" w:color="auto"/>
                    <w:left w:val="none" w:sz="0" w:space="0" w:color="auto"/>
                    <w:bottom w:val="none" w:sz="0" w:space="0" w:color="auto"/>
                    <w:right w:val="none" w:sz="0" w:space="0" w:color="auto"/>
                  </w:divBdr>
                </w:div>
              </w:divsChild>
            </w:div>
            <w:div w:id="1544948554">
              <w:marLeft w:val="0"/>
              <w:marRight w:val="0"/>
              <w:marTop w:val="0"/>
              <w:marBottom w:val="0"/>
              <w:divBdr>
                <w:top w:val="none" w:sz="0" w:space="0" w:color="auto"/>
                <w:left w:val="none" w:sz="0" w:space="0" w:color="auto"/>
                <w:bottom w:val="none" w:sz="0" w:space="0" w:color="auto"/>
                <w:right w:val="none" w:sz="0" w:space="0" w:color="auto"/>
              </w:divBdr>
              <w:divsChild>
                <w:div w:id="1107236007">
                  <w:marLeft w:val="0"/>
                  <w:marRight w:val="0"/>
                  <w:marTop w:val="0"/>
                  <w:marBottom w:val="0"/>
                  <w:divBdr>
                    <w:top w:val="none" w:sz="0" w:space="0" w:color="auto"/>
                    <w:left w:val="none" w:sz="0" w:space="0" w:color="auto"/>
                    <w:bottom w:val="none" w:sz="0" w:space="0" w:color="auto"/>
                    <w:right w:val="none" w:sz="0" w:space="0" w:color="auto"/>
                  </w:divBdr>
                </w:div>
                <w:div w:id="167857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290184">
          <w:marLeft w:val="0"/>
          <w:marRight w:val="0"/>
          <w:marTop w:val="0"/>
          <w:marBottom w:val="0"/>
          <w:divBdr>
            <w:top w:val="none" w:sz="0" w:space="0" w:color="auto"/>
            <w:left w:val="none" w:sz="0" w:space="0" w:color="auto"/>
            <w:bottom w:val="none" w:sz="0" w:space="0" w:color="auto"/>
            <w:right w:val="none" w:sz="0" w:space="0" w:color="auto"/>
          </w:divBdr>
        </w:div>
      </w:divsChild>
    </w:div>
    <w:div w:id="1943142830">
      <w:bodyDiv w:val="1"/>
      <w:marLeft w:val="0"/>
      <w:marRight w:val="0"/>
      <w:marTop w:val="0"/>
      <w:marBottom w:val="0"/>
      <w:divBdr>
        <w:top w:val="none" w:sz="0" w:space="0" w:color="auto"/>
        <w:left w:val="none" w:sz="0" w:space="0" w:color="auto"/>
        <w:bottom w:val="none" w:sz="0" w:space="0" w:color="auto"/>
        <w:right w:val="none" w:sz="0" w:space="0" w:color="auto"/>
      </w:divBdr>
    </w:div>
    <w:div w:id="1953633081">
      <w:bodyDiv w:val="1"/>
      <w:marLeft w:val="0"/>
      <w:marRight w:val="0"/>
      <w:marTop w:val="0"/>
      <w:marBottom w:val="0"/>
      <w:divBdr>
        <w:top w:val="none" w:sz="0" w:space="0" w:color="auto"/>
        <w:left w:val="none" w:sz="0" w:space="0" w:color="auto"/>
        <w:bottom w:val="none" w:sz="0" w:space="0" w:color="auto"/>
        <w:right w:val="none" w:sz="0" w:space="0" w:color="auto"/>
      </w:divBdr>
      <w:divsChild>
        <w:div w:id="878401516">
          <w:marLeft w:val="0"/>
          <w:marRight w:val="0"/>
          <w:marTop w:val="0"/>
          <w:marBottom w:val="75"/>
          <w:divBdr>
            <w:top w:val="none" w:sz="0" w:space="0" w:color="auto"/>
            <w:left w:val="none" w:sz="0" w:space="0" w:color="auto"/>
            <w:bottom w:val="none" w:sz="0" w:space="0" w:color="auto"/>
            <w:right w:val="none" w:sz="0" w:space="0" w:color="auto"/>
          </w:divBdr>
        </w:div>
        <w:div w:id="1922907288">
          <w:marLeft w:val="0"/>
          <w:marRight w:val="0"/>
          <w:marTop w:val="0"/>
          <w:marBottom w:val="75"/>
          <w:divBdr>
            <w:top w:val="none" w:sz="0" w:space="0" w:color="auto"/>
            <w:left w:val="none" w:sz="0" w:space="0" w:color="auto"/>
            <w:bottom w:val="none" w:sz="0" w:space="0" w:color="auto"/>
            <w:right w:val="none" w:sz="0" w:space="0" w:color="auto"/>
          </w:divBdr>
        </w:div>
        <w:div w:id="735904562">
          <w:marLeft w:val="0"/>
          <w:marRight w:val="0"/>
          <w:marTop w:val="0"/>
          <w:marBottom w:val="75"/>
          <w:divBdr>
            <w:top w:val="none" w:sz="0" w:space="0" w:color="auto"/>
            <w:left w:val="none" w:sz="0" w:space="0" w:color="auto"/>
            <w:bottom w:val="none" w:sz="0" w:space="0" w:color="auto"/>
            <w:right w:val="none" w:sz="0" w:space="0" w:color="auto"/>
          </w:divBdr>
        </w:div>
        <w:div w:id="726956454">
          <w:marLeft w:val="0"/>
          <w:marRight w:val="0"/>
          <w:marTop w:val="0"/>
          <w:marBottom w:val="75"/>
          <w:divBdr>
            <w:top w:val="none" w:sz="0" w:space="0" w:color="auto"/>
            <w:left w:val="none" w:sz="0" w:space="0" w:color="auto"/>
            <w:bottom w:val="none" w:sz="0" w:space="0" w:color="auto"/>
            <w:right w:val="none" w:sz="0" w:space="0" w:color="auto"/>
          </w:divBdr>
        </w:div>
      </w:divsChild>
    </w:div>
    <w:div w:id="1956522071">
      <w:bodyDiv w:val="1"/>
      <w:marLeft w:val="0"/>
      <w:marRight w:val="0"/>
      <w:marTop w:val="0"/>
      <w:marBottom w:val="0"/>
      <w:divBdr>
        <w:top w:val="none" w:sz="0" w:space="0" w:color="auto"/>
        <w:left w:val="none" w:sz="0" w:space="0" w:color="auto"/>
        <w:bottom w:val="none" w:sz="0" w:space="0" w:color="auto"/>
        <w:right w:val="none" w:sz="0" w:space="0" w:color="auto"/>
      </w:divBdr>
    </w:div>
    <w:div w:id="2081319583">
      <w:bodyDiv w:val="1"/>
      <w:marLeft w:val="0"/>
      <w:marRight w:val="0"/>
      <w:marTop w:val="0"/>
      <w:marBottom w:val="0"/>
      <w:divBdr>
        <w:top w:val="none" w:sz="0" w:space="0" w:color="auto"/>
        <w:left w:val="none" w:sz="0" w:space="0" w:color="auto"/>
        <w:bottom w:val="none" w:sz="0" w:space="0" w:color="auto"/>
        <w:right w:val="none" w:sz="0" w:space="0" w:color="auto"/>
      </w:divBdr>
    </w:div>
    <w:div w:id="2104715103">
      <w:bodyDiv w:val="1"/>
      <w:marLeft w:val="0"/>
      <w:marRight w:val="0"/>
      <w:marTop w:val="0"/>
      <w:marBottom w:val="0"/>
      <w:divBdr>
        <w:top w:val="none" w:sz="0" w:space="0" w:color="auto"/>
        <w:left w:val="none" w:sz="0" w:space="0" w:color="auto"/>
        <w:bottom w:val="none" w:sz="0" w:space="0" w:color="auto"/>
        <w:right w:val="none" w:sz="0" w:space="0" w:color="auto"/>
      </w:divBdr>
    </w:div>
    <w:div w:id="213740998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1121</TotalTime>
  <Pages>3</Pages>
  <Words>297</Words>
  <Characters>1699</Characters>
  <Application>Microsoft Office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1993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Scot Reinke</cp:lastModifiedBy>
  <cp:revision>73</cp:revision>
  <dcterms:created xsi:type="dcterms:W3CDTF">2013-12-23T23:15:00Z</dcterms:created>
  <dcterms:modified xsi:type="dcterms:W3CDTF">2025-07-05T16:29:00Z</dcterms:modified>
  <cp:category/>
</cp:coreProperties>
</file>